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16D9" w:rsidRPr="003F084E" w:rsidRDefault="00CE16D9" w:rsidP="00CE16D9">
      <w:pPr>
        <w:overflowPunct w:val="0"/>
        <w:autoSpaceDE w:val="0"/>
        <w:autoSpaceDN w:val="0"/>
        <w:adjustRightInd w:val="0"/>
        <w:spacing w:beforeLines="60" w:before="144" w:afterLines="60" w:after="144" w:line="240" w:lineRule="auto"/>
        <w:jc w:val="center"/>
        <w:textAlignment w:val="baseline"/>
        <w:rPr>
          <w:rFonts w:ascii="Times New Roman" w:eastAsia="Times New Roman" w:hAnsi="Times New Roman"/>
          <w:b/>
          <w:sz w:val="24"/>
          <w:szCs w:val="24"/>
          <w:lang w:eastAsia="ru-RU"/>
        </w:rPr>
      </w:pPr>
      <w:r w:rsidRPr="003F084E">
        <w:rPr>
          <w:rFonts w:ascii="Times New Roman" w:eastAsia="Times New Roman" w:hAnsi="Times New Roman"/>
          <w:b/>
          <w:sz w:val="24"/>
          <w:szCs w:val="24"/>
          <w:lang w:eastAsia="ru-RU"/>
        </w:rPr>
        <w:t>ДОГОВОР ПОДРЯДА № ______</w:t>
      </w:r>
    </w:p>
    <w:p w:rsidR="00381DA6" w:rsidRPr="00CE16D9" w:rsidRDefault="00CE16D9" w:rsidP="00CE16D9">
      <w:pPr>
        <w:overflowPunct w:val="0"/>
        <w:autoSpaceDE w:val="0"/>
        <w:autoSpaceDN w:val="0"/>
        <w:adjustRightInd w:val="0"/>
        <w:spacing w:beforeLines="60" w:before="144" w:afterLines="60" w:after="144" w:line="240" w:lineRule="auto"/>
        <w:textAlignment w:val="baseline"/>
        <w:rPr>
          <w:rFonts w:ascii="Times New Roman" w:eastAsia="Times New Roman" w:hAnsi="Times New Roman"/>
          <w:sz w:val="24"/>
          <w:szCs w:val="24"/>
          <w:lang w:eastAsia="ru-RU"/>
        </w:rPr>
      </w:pPr>
      <w:r w:rsidRPr="00CE16D9">
        <w:rPr>
          <w:rFonts w:ascii="Times New Roman" w:eastAsia="Times New Roman" w:hAnsi="Times New Roman"/>
          <w:sz w:val="24"/>
          <w:szCs w:val="24"/>
          <w:lang w:eastAsia="ru-RU"/>
        </w:rPr>
        <w:t>г. Мирный</w:t>
      </w:r>
      <w:r w:rsidRPr="00CE16D9">
        <w:rPr>
          <w:rFonts w:ascii="Times New Roman" w:eastAsia="Times New Roman" w:hAnsi="Times New Roman"/>
          <w:sz w:val="24"/>
          <w:szCs w:val="24"/>
          <w:lang w:eastAsia="ru-RU"/>
        </w:rPr>
        <w:tab/>
      </w:r>
      <w:r w:rsidRPr="00CE16D9">
        <w:rPr>
          <w:rFonts w:ascii="Times New Roman" w:eastAsia="Times New Roman" w:hAnsi="Times New Roman"/>
          <w:sz w:val="24"/>
          <w:szCs w:val="24"/>
          <w:lang w:eastAsia="ru-RU"/>
        </w:rPr>
        <w:tab/>
      </w:r>
      <w:r w:rsidRPr="00CE16D9">
        <w:rPr>
          <w:rFonts w:ascii="Times New Roman" w:eastAsia="Times New Roman" w:hAnsi="Times New Roman"/>
          <w:sz w:val="24"/>
          <w:szCs w:val="24"/>
          <w:lang w:eastAsia="ru-RU"/>
        </w:rPr>
        <w:tab/>
      </w:r>
      <w:r w:rsidRPr="00CE16D9">
        <w:rPr>
          <w:rFonts w:ascii="Times New Roman" w:eastAsia="Times New Roman" w:hAnsi="Times New Roman"/>
          <w:sz w:val="24"/>
          <w:szCs w:val="24"/>
          <w:lang w:eastAsia="ru-RU"/>
        </w:rPr>
        <w:tab/>
        <w:t xml:space="preserve">                                                     </w:t>
      </w:r>
      <w:r>
        <w:rPr>
          <w:rFonts w:ascii="Times New Roman" w:eastAsia="Times New Roman" w:hAnsi="Times New Roman"/>
          <w:sz w:val="24"/>
          <w:szCs w:val="24"/>
          <w:lang w:eastAsia="ru-RU"/>
        </w:rPr>
        <w:t xml:space="preserve">    </w:t>
      </w:r>
      <w:r w:rsidRPr="00CE16D9">
        <w:rPr>
          <w:rFonts w:ascii="Times New Roman" w:eastAsia="Times New Roman" w:hAnsi="Times New Roman"/>
          <w:sz w:val="24"/>
          <w:szCs w:val="24"/>
          <w:lang w:eastAsia="ru-RU"/>
        </w:rPr>
        <w:t xml:space="preserve"> </w:t>
      </w:r>
      <w:proofErr w:type="gramStart"/>
      <w:r w:rsidRPr="00CE16D9">
        <w:rPr>
          <w:rFonts w:ascii="Times New Roman" w:eastAsia="Times New Roman" w:hAnsi="Times New Roman"/>
          <w:sz w:val="24"/>
          <w:szCs w:val="24"/>
          <w:lang w:eastAsia="ru-RU"/>
        </w:rPr>
        <w:t xml:space="preserve">   «</w:t>
      </w:r>
      <w:proofErr w:type="gramEnd"/>
      <w:r>
        <w:rPr>
          <w:rFonts w:ascii="Times New Roman" w:eastAsia="Times New Roman" w:hAnsi="Times New Roman"/>
          <w:sz w:val="24"/>
          <w:szCs w:val="24"/>
          <w:lang w:eastAsia="ru-RU"/>
        </w:rPr>
        <w:t>___</w:t>
      </w:r>
      <w:r w:rsidRPr="00CE16D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____________</w:t>
      </w:r>
      <w:r w:rsidRPr="00CE16D9">
        <w:rPr>
          <w:rFonts w:ascii="Times New Roman" w:eastAsia="Times New Roman" w:hAnsi="Times New Roman"/>
          <w:sz w:val="24"/>
          <w:szCs w:val="24"/>
          <w:lang w:eastAsia="ru-RU"/>
        </w:rPr>
        <w:t xml:space="preserve"> 201</w:t>
      </w:r>
      <w:r>
        <w:rPr>
          <w:rFonts w:ascii="Times New Roman" w:eastAsia="Times New Roman" w:hAnsi="Times New Roman"/>
          <w:sz w:val="24"/>
          <w:szCs w:val="24"/>
          <w:lang w:eastAsia="ru-RU"/>
        </w:rPr>
        <w:t>__ г</w:t>
      </w:r>
    </w:p>
    <w:p w:rsidR="00CE16D9" w:rsidRDefault="00CE16D9" w:rsidP="00E91858">
      <w:pPr>
        <w:overflowPunct w:val="0"/>
        <w:autoSpaceDE w:val="0"/>
        <w:autoSpaceDN w:val="0"/>
        <w:adjustRightInd w:val="0"/>
        <w:spacing w:after="0"/>
        <w:ind w:firstLine="743"/>
        <w:jc w:val="both"/>
        <w:textAlignment w:val="baseline"/>
        <w:rPr>
          <w:rFonts w:ascii="Times New Roman" w:hAnsi="Times New Roman"/>
          <w:b/>
          <w:bCs/>
          <w:sz w:val="24"/>
          <w:szCs w:val="24"/>
        </w:rPr>
      </w:pPr>
    </w:p>
    <w:p w:rsidR="003F084E" w:rsidRDefault="003F084E" w:rsidP="00E91858">
      <w:pPr>
        <w:overflowPunct w:val="0"/>
        <w:autoSpaceDE w:val="0"/>
        <w:autoSpaceDN w:val="0"/>
        <w:adjustRightInd w:val="0"/>
        <w:spacing w:after="0"/>
        <w:ind w:firstLine="743"/>
        <w:jc w:val="both"/>
        <w:textAlignment w:val="baseline"/>
        <w:rPr>
          <w:rFonts w:ascii="Times New Roman" w:hAnsi="Times New Roman"/>
          <w:b/>
          <w:bCs/>
          <w:sz w:val="24"/>
          <w:szCs w:val="24"/>
        </w:rPr>
      </w:pPr>
    </w:p>
    <w:p w:rsidR="00CF2B14" w:rsidRPr="002C0BA8" w:rsidRDefault="00CE16D9" w:rsidP="00E91858">
      <w:pPr>
        <w:overflowPunct w:val="0"/>
        <w:autoSpaceDE w:val="0"/>
        <w:autoSpaceDN w:val="0"/>
        <w:adjustRightInd w:val="0"/>
        <w:spacing w:after="0"/>
        <w:ind w:firstLine="743"/>
        <w:jc w:val="both"/>
        <w:textAlignment w:val="baseline"/>
        <w:rPr>
          <w:rFonts w:ascii="Times New Roman" w:eastAsia="Times New Roman" w:hAnsi="Times New Roman"/>
          <w:sz w:val="24"/>
          <w:szCs w:val="24"/>
          <w:lang w:eastAsia="ru-RU"/>
        </w:rPr>
      </w:pPr>
      <w:r>
        <w:rPr>
          <w:rFonts w:ascii="Times New Roman" w:hAnsi="Times New Roman"/>
          <w:b/>
          <w:bCs/>
          <w:sz w:val="24"/>
          <w:szCs w:val="24"/>
        </w:rPr>
        <w:t>Автономная некоммерческая дошкольная образовательная организация «Алмазик»</w:t>
      </w:r>
      <w:r w:rsidR="008318CF" w:rsidRPr="002C0BA8">
        <w:rPr>
          <w:rFonts w:ascii="Times New Roman" w:hAnsi="Times New Roman"/>
          <w:b/>
          <w:bCs/>
          <w:sz w:val="24"/>
          <w:szCs w:val="24"/>
        </w:rPr>
        <w:t xml:space="preserve">, </w:t>
      </w:r>
      <w:r w:rsidR="008318CF" w:rsidRPr="002C0BA8">
        <w:rPr>
          <w:rFonts w:ascii="Times New Roman" w:eastAsia="Times New Roman" w:hAnsi="Times New Roman"/>
          <w:sz w:val="24"/>
          <w:szCs w:val="24"/>
          <w:lang w:eastAsia="ru-RU"/>
        </w:rPr>
        <w:t>именуемая в дальнейшем  ЗАКАЗЧИК, в лице</w:t>
      </w:r>
      <w:r>
        <w:rPr>
          <w:rFonts w:ascii="Times New Roman" w:eastAsia="Times New Roman" w:hAnsi="Times New Roman"/>
          <w:sz w:val="24"/>
          <w:szCs w:val="24"/>
          <w:lang w:eastAsia="ru-RU"/>
        </w:rPr>
        <w:t xml:space="preserve"> исполнительного</w:t>
      </w:r>
      <w:r w:rsidR="008318CF" w:rsidRPr="002C0BA8">
        <w:rPr>
          <w:rFonts w:ascii="Times New Roman" w:eastAsia="Times New Roman" w:hAnsi="Times New Roman"/>
          <w:sz w:val="24"/>
          <w:szCs w:val="24"/>
          <w:lang w:eastAsia="ru-RU"/>
        </w:rPr>
        <w:t xml:space="preserve"> директора</w:t>
      </w:r>
      <w:r w:rsidR="008318CF" w:rsidRPr="002C0BA8">
        <w:rPr>
          <w:rFonts w:ascii="Times New Roman" w:hAnsi="Times New Roman"/>
          <w:sz w:val="24"/>
          <w:szCs w:val="24"/>
        </w:rPr>
        <w:t xml:space="preserve"> </w:t>
      </w:r>
      <w:r w:rsidRPr="00CE16D9">
        <w:rPr>
          <w:rFonts w:ascii="Times New Roman" w:hAnsi="Times New Roman"/>
          <w:b/>
          <w:sz w:val="24"/>
          <w:szCs w:val="24"/>
        </w:rPr>
        <w:t>Александрова Сергея Юрьевича</w:t>
      </w:r>
      <w:r w:rsidR="008318CF" w:rsidRPr="002C0BA8">
        <w:rPr>
          <w:rFonts w:ascii="Times New Roman" w:eastAsia="Times New Roman" w:hAnsi="Times New Roman"/>
          <w:sz w:val="24"/>
          <w:szCs w:val="24"/>
          <w:lang w:eastAsia="ru-RU"/>
        </w:rPr>
        <w:t xml:space="preserve">, действующего на основании </w:t>
      </w:r>
      <w:r>
        <w:rPr>
          <w:rFonts w:ascii="Times New Roman" w:eastAsia="Times New Roman" w:hAnsi="Times New Roman"/>
          <w:sz w:val="24"/>
          <w:szCs w:val="24"/>
          <w:lang w:eastAsia="ru-RU"/>
        </w:rPr>
        <w:t>Устава,</w:t>
      </w:r>
      <w:r w:rsidR="008318CF" w:rsidRPr="002C0BA8">
        <w:rPr>
          <w:rFonts w:ascii="Times New Roman" w:eastAsia="Times New Roman" w:hAnsi="Times New Roman"/>
          <w:sz w:val="24"/>
          <w:szCs w:val="24"/>
          <w:lang w:eastAsia="ru-RU"/>
        </w:rPr>
        <w:t xml:space="preserve"> с одной стороны, и ______________________________________________________________</w:t>
      </w:r>
      <w:r w:rsidR="008318CF" w:rsidRPr="002C0BA8">
        <w:rPr>
          <w:rFonts w:ascii="Times New Roman" w:hAnsi="Times New Roman"/>
          <w:b/>
          <w:sz w:val="24"/>
          <w:szCs w:val="24"/>
        </w:rPr>
        <w:t>,</w:t>
      </w:r>
      <w:r w:rsidR="008318CF" w:rsidRPr="002C0BA8">
        <w:rPr>
          <w:rFonts w:ascii="Times New Roman" w:hAnsi="Times New Roman"/>
          <w:sz w:val="24"/>
          <w:szCs w:val="24"/>
        </w:rPr>
        <w:t xml:space="preserve"> именуемое в дальнейшем ПОДРЯДЧИК, в лице директора______________________________, действующего на основании Устава, зарегистрированного ________________________________________ГРН № ______________________________,</w:t>
      </w:r>
      <w:r w:rsidR="008318CF" w:rsidRPr="002C0BA8">
        <w:rPr>
          <w:rFonts w:ascii="Times New Roman" w:eastAsia="Times New Roman" w:hAnsi="Times New Roman"/>
          <w:sz w:val="24"/>
          <w:szCs w:val="24"/>
          <w:lang w:eastAsia="ru-RU"/>
        </w:rPr>
        <w:t>с другой стороны, далее именуемые Стороны, договорились о нижеследующем</w:t>
      </w:r>
      <w:r w:rsidR="00CF2B14" w:rsidRPr="002C0BA8">
        <w:rPr>
          <w:rFonts w:ascii="Times New Roman" w:eastAsia="Times New Roman" w:hAnsi="Times New Roman"/>
          <w:sz w:val="24"/>
          <w:szCs w:val="24"/>
          <w:lang w:eastAsia="ru-RU"/>
        </w:rPr>
        <w:t>:</w:t>
      </w:r>
    </w:p>
    <w:p w:rsidR="00381DA6" w:rsidRPr="002C0BA8" w:rsidRDefault="00381DA6" w:rsidP="00E91858">
      <w:pPr>
        <w:overflowPunct w:val="0"/>
        <w:autoSpaceDE w:val="0"/>
        <w:autoSpaceDN w:val="0"/>
        <w:adjustRightInd w:val="0"/>
        <w:spacing w:after="0"/>
        <w:ind w:left="420"/>
        <w:jc w:val="both"/>
        <w:textAlignment w:val="baseline"/>
        <w:rPr>
          <w:rFonts w:ascii="Times New Roman" w:eastAsia="Times New Roman" w:hAnsi="Times New Roman"/>
          <w:sz w:val="24"/>
          <w:szCs w:val="24"/>
          <w:lang w:eastAsia="ru-RU"/>
        </w:rPr>
      </w:pPr>
    </w:p>
    <w:p w:rsidR="00381DA6" w:rsidRPr="002C0BA8" w:rsidRDefault="00381DA6" w:rsidP="005869C5">
      <w:pPr>
        <w:pStyle w:val="ac"/>
        <w:numPr>
          <w:ilvl w:val="0"/>
          <w:numId w:val="1"/>
        </w:numPr>
        <w:overflowPunct w:val="0"/>
        <w:autoSpaceDE w:val="0"/>
        <w:autoSpaceDN w:val="0"/>
        <w:adjustRightInd w:val="0"/>
        <w:spacing w:after="0"/>
        <w:textAlignment w:val="baseline"/>
        <w:outlineLvl w:val="0"/>
        <w:rPr>
          <w:rFonts w:ascii="Times New Roman" w:eastAsia="Times New Roman" w:hAnsi="Times New Roman"/>
          <w:b/>
          <w:sz w:val="24"/>
          <w:szCs w:val="24"/>
          <w:lang w:eastAsia="ru-RU"/>
        </w:rPr>
      </w:pPr>
      <w:bookmarkStart w:id="0" w:name="_Toc386500161"/>
      <w:bookmarkStart w:id="1" w:name="_Toc386500980"/>
      <w:bookmarkStart w:id="2" w:name="_Toc386501552"/>
      <w:bookmarkStart w:id="3" w:name="_Toc386501634"/>
      <w:bookmarkStart w:id="4" w:name="_Toc386542787"/>
      <w:bookmarkStart w:id="5" w:name="_Toc390670716"/>
      <w:r w:rsidRPr="002C0BA8">
        <w:rPr>
          <w:rFonts w:ascii="Times New Roman" w:eastAsia="Times New Roman" w:hAnsi="Times New Roman"/>
          <w:b/>
          <w:sz w:val="24"/>
          <w:szCs w:val="24"/>
          <w:lang w:eastAsia="ru-RU"/>
        </w:rPr>
        <w:t>ПРЕДМЕТ ДОГОВОРА</w:t>
      </w:r>
      <w:bookmarkEnd w:id="0"/>
      <w:bookmarkEnd w:id="1"/>
      <w:bookmarkEnd w:id="2"/>
      <w:bookmarkEnd w:id="3"/>
      <w:bookmarkEnd w:id="4"/>
      <w:bookmarkEnd w:id="5"/>
    </w:p>
    <w:p w:rsidR="00EC1996" w:rsidRPr="002C0BA8" w:rsidRDefault="008318CF"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 xml:space="preserve">ПОДРЯДЧИК обязуется по заданию ЗАКАЗЧИКА выполнить </w:t>
      </w:r>
      <w:r w:rsidR="00034585">
        <w:rPr>
          <w:rFonts w:ascii="Times New Roman" w:hAnsi="Times New Roman"/>
          <w:sz w:val="24"/>
          <w:szCs w:val="24"/>
        </w:rPr>
        <w:t xml:space="preserve">работы </w:t>
      </w:r>
      <w:r w:rsidR="008A7838" w:rsidRPr="002C0BA8">
        <w:rPr>
          <w:rFonts w:ascii="Times New Roman" w:hAnsi="Times New Roman"/>
          <w:sz w:val="24"/>
          <w:szCs w:val="24"/>
        </w:rPr>
        <w:t>_________________________</w:t>
      </w:r>
      <w:r w:rsidRPr="002C0BA8">
        <w:rPr>
          <w:rFonts w:ascii="Times New Roman" w:hAnsi="Times New Roman"/>
          <w:sz w:val="24"/>
          <w:szCs w:val="24"/>
        </w:rPr>
        <w:t xml:space="preserve"> согласно</w:t>
      </w:r>
      <w:r w:rsidR="00DE63EF" w:rsidRPr="002C0BA8">
        <w:rPr>
          <w:rFonts w:ascii="Times New Roman" w:hAnsi="Times New Roman"/>
          <w:bCs/>
          <w:sz w:val="24"/>
          <w:szCs w:val="24"/>
        </w:rPr>
        <w:t xml:space="preserve"> «Технического задания» (Приложение № </w:t>
      </w:r>
      <w:r w:rsidR="005D1DE6">
        <w:rPr>
          <w:rFonts w:ascii="Times New Roman" w:hAnsi="Times New Roman"/>
          <w:bCs/>
          <w:sz w:val="24"/>
          <w:szCs w:val="24"/>
        </w:rPr>
        <w:t>1</w:t>
      </w:r>
      <w:r w:rsidR="00DE63EF" w:rsidRPr="002C0BA8">
        <w:rPr>
          <w:rFonts w:ascii="Times New Roman" w:hAnsi="Times New Roman"/>
          <w:bCs/>
          <w:sz w:val="24"/>
          <w:szCs w:val="24"/>
        </w:rPr>
        <w:t xml:space="preserve"> к настоящему Договору, являющегося </w:t>
      </w:r>
      <w:r w:rsidRPr="002C0BA8">
        <w:rPr>
          <w:rFonts w:ascii="Times New Roman" w:hAnsi="Times New Roman"/>
          <w:bCs/>
          <w:sz w:val="24"/>
          <w:szCs w:val="24"/>
        </w:rPr>
        <w:t>его</w:t>
      </w:r>
      <w:r w:rsidR="00721E6B">
        <w:rPr>
          <w:rFonts w:ascii="Times New Roman" w:hAnsi="Times New Roman"/>
          <w:bCs/>
          <w:sz w:val="24"/>
          <w:szCs w:val="24"/>
        </w:rPr>
        <w:t xml:space="preserve"> неотъемлемой частью),</w:t>
      </w:r>
      <w:r w:rsidR="00DE63EF" w:rsidRPr="002C0BA8">
        <w:rPr>
          <w:rFonts w:ascii="Times New Roman" w:hAnsi="Times New Roman"/>
          <w:bCs/>
          <w:sz w:val="24"/>
          <w:szCs w:val="24"/>
        </w:rPr>
        <w:t xml:space="preserve"> </w:t>
      </w:r>
      <w:r w:rsidR="002E150E">
        <w:rPr>
          <w:rFonts w:ascii="Times New Roman" w:eastAsia="Times New Roman" w:hAnsi="Times New Roman"/>
          <w:sz w:val="24"/>
          <w:szCs w:val="24"/>
          <w:lang w:eastAsia="ru-RU"/>
        </w:rPr>
        <w:t xml:space="preserve">а </w:t>
      </w:r>
      <w:r w:rsidR="00DE63EF" w:rsidRPr="002C0BA8">
        <w:rPr>
          <w:rFonts w:ascii="Times New Roman" w:eastAsia="Times New Roman" w:hAnsi="Times New Roman"/>
          <w:sz w:val="24"/>
          <w:szCs w:val="24"/>
          <w:lang w:eastAsia="ru-RU"/>
        </w:rPr>
        <w:t>ЗАКАЗЧИК обязуется создать ПОДРЯДЧИКУ необходимые условия для выполнения работ, принять их результат и уплатить обусловленную настоящим Договором цену</w:t>
      </w:r>
      <w:r w:rsidR="00CF2B14" w:rsidRPr="002C0BA8">
        <w:rPr>
          <w:rFonts w:ascii="Times New Roman" w:eastAsia="Times New Roman" w:hAnsi="Times New Roman"/>
          <w:sz w:val="24"/>
          <w:szCs w:val="24"/>
          <w:lang w:eastAsia="ru-RU"/>
        </w:rPr>
        <w:t>.</w:t>
      </w:r>
    </w:p>
    <w:p w:rsidR="00381DA6" w:rsidRPr="002C0BA8" w:rsidRDefault="00381DA6" w:rsidP="00E91858">
      <w:pPr>
        <w:overflowPunct w:val="0"/>
        <w:autoSpaceDE w:val="0"/>
        <w:autoSpaceDN w:val="0"/>
        <w:adjustRightInd w:val="0"/>
        <w:spacing w:after="0"/>
        <w:ind w:left="420"/>
        <w:jc w:val="both"/>
        <w:textAlignment w:val="baseline"/>
        <w:rPr>
          <w:rFonts w:ascii="Times New Roman" w:eastAsia="Times New Roman" w:hAnsi="Times New Roman"/>
          <w:sz w:val="24"/>
          <w:szCs w:val="24"/>
          <w:lang w:eastAsia="ru-RU"/>
        </w:rPr>
      </w:pPr>
    </w:p>
    <w:p w:rsidR="00381DA6" w:rsidRPr="007D2A0A" w:rsidRDefault="00381DA6" w:rsidP="005869C5">
      <w:pPr>
        <w:pStyle w:val="ac"/>
        <w:numPr>
          <w:ilvl w:val="0"/>
          <w:numId w:val="1"/>
        </w:numPr>
        <w:overflowPunct w:val="0"/>
        <w:autoSpaceDE w:val="0"/>
        <w:autoSpaceDN w:val="0"/>
        <w:adjustRightInd w:val="0"/>
        <w:spacing w:after="0"/>
        <w:ind w:left="2835"/>
        <w:textAlignment w:val="baseline"/>
        <w:outlineLvl w:val="0"/>
        <w:rPr>
          <w:rFonts w:ascii="Times New Roman" w:eastAsia="Times New Roman" w:hAnsi="Times New Roman"/>
          <w:b/>
          <w:sz w:val="24"/>
          <w:szCs w:val="24"/>
          <w:lang w:eastAsia="ru-RU"/>
        </w:rPr>
      </w:pPr>
      <w:bookmarkStart w:id="6" w:name="_Toc386500162"/>
      <w:bookmarkStart w:id="7" w:name="_Toc386500981"/>
      <w:bookmarkStart w:id="8" w:name="_Toc386501553"/>
      <w:bookmarkStart w:id="9" w:name="_Toc386501635"/>
      <w:bookmarkStart w:id="10" w:name="_Toc386542788"/>
      <w:bookmarkStart w:id="11" w:name="_Toc390670717"/>
      <w:r w:rsidRPr="007D2A0A">
        <w:rPr>
          <w:rFonts w:ascii="Times New Roman" w:eastAsia="Times New Roman" w:hAnsi="Times New Roman"/>
          <w:b/>
          <w:sz w:val="24"/>
          <w:szCs w:val="24"/>
          <w:lang w:eastAsia="ru-RU"/>
        </w:rPr>
        <w:t>ЦЕНА, СРОКИ И ПОРЯДОК РАСЧЕТОВ</w:t>
      </w:r>
      <w:bookmarkEnd w:id="6"/>
      <w:bookmarkEnd w:id="7"/>
      <w:bookmarkEnd w:id="8"/>
      <w:bookmarkEnd w:id="9"/>
      <w:bookmarkEnd w:id="10"/>
      <w:bookmarkEnd w:id="11"/>
    </w:p>
    <w:p w:rsidR="00EC1996" w:rsidRPr="002C0BA8" w:rsidRDefault="008318CF"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Общая сумма договора составляет _______________________________________,</w:t>
      </w:r>
      <w:r w:rsidRPr="002C0BA8">
        <w:rPr>
          <w:rFonts w:ascii="Times New Roman" w:hAnsi="Times New Roman"/>
          <w:b/>
          <w:sz w:val="24"/>
          <w:szCs w:val="24"/>
        </w:rPr>
        <w:t xml:space="preserve"> </w:t>
      </w:r>
      <w:r w:rsidR="00DE63EF" w:rsidRPr="002C0BA8">
        <w:rPr>
          <w:rFonts w:ascii="Times New Roman" w:hAnsi="Times New Roman"/>
          <w:sz w:val="24"/>
          <w:szCs w:val="24"/>
        </w:rPr>
        <w:t>включая все затраты ПОДРЯДЧИКА</w:t>
      </w:r>
      <w:r w:rsidR="00634FB1" w:rsidRPr="002C0BA8">
        <w:rPr>
          <w:rFonts w:ascii="Times New Roman" w:hAnsi="Times New Roman"/>
          <w:sz w:val="24"/>
          <w:szCs w:val="24"/>
        </w:rPr>
        <w:t>.</w:t>
      </w:r>
    </w:p>
    <w:p w:rsidR="00EC1996" w:rsidRPr="002C0BA8" w:rsidRDefault="00DE63EF"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Стоимость по видам и комплексам работ приведена в «Расчете стоимости видов работ» (Приложение №</w:t>
      </w:r>
      <w:r w:rsidR="00681D0F">
        <w:rPr>
          <w:rFonts w:ascii="Times New Roman" w:hAnsi="Times New Roman"/>
          <w:sz w:val="24"/>
          <w:szCs w:val="24"/>
        </w:rPr>
        <w:t xml:space="preserve"> 2</w:t>
      </w:r>
      <w:r w:rsidRPr="002C0BA8">
        <w:rPr>
          <w:rFonts w:ascii="Times New Roman" w:hAnsi="Times New Roman"/>
          <w:sz w:val="24"/>
          <w:szCs w:val="24"/>
        </w:rPr>
        <w:t xml:space="preserve"> к настоящему Договору, являющемся </w:t>
      </w:r>
      <w:r w:rsidR="008318CF" w:rsidRPr="002C0BA8">
        <w:rPr>
          <w:rFonts w:ascii="Times New Roman" w:hAnsi="Times New Roman"/>
          <w:sz w:val="24"/>
          <w:szCs w:val="24"/>
        </w:rPr>
        <w:t xml:space="preserve">его </w:t>
      </w:r>
      <w:r w:rsidRPr="002C0BA8">
        <w:rPr>
          <w:rFonts w:ascii="Times New Roman" w:hAnsi="Times New Roman"/>
          <w:sz w:val="24"/>
          <w:szCs w:val="24"/>
        </w:rPr>
        <w:t>неотъемлемой частью</w:t>
      </w:r>
      <w:r w:rsidR="008318CF" w:rsidRPr="002C0BA8">
        <w:rPr>
          <w:rFonts w:ascii="Times New Roman" w:hAnsi="Times New Roman"/>
          <w:sz w:val="24"/>
          <w:szCs w:val="24"/>
        </w:rPr>
        <w:t>)</w:t>
      </w:r>
      <w:r w:rsidR="006573F9" w:rsidRPr="002C0BA8">
        <w:rPr>
          <w:rFonts w:ascii="Times New Roman" w:eastAsia="Times New Roman" w:hAnsi="Times New Roman"/>
          <w:sz w:val="24"/>
          <w:szCs w:val="24"/>
          <w:lang w:eastAsia="ru-RU"/>
        </w:rPr>
        <w:t xml:space="preserve">. </w:t>
      </w:r>
    </w:p>
    <w:p w:rsidR="00EC1996" w:rsidRPr="00F5650E" w:rsidRDefault="00DE63EF"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Цена Договора учитывает все затраты ПОДРЯДЧИКА на выполнение Работ по настоящему Договору, включая затраты на обеспечение строительства материалами, изделиями, конструкциями и оборудованием, непредвиденные затраты, иные затраты ПОДРЯДЧИКА, необходимые для выполнения обязательств по настоящему Договору</w:t>
      </w:r>
      <w:r w:rsidR="003069DE" w:rsidRPr="002C0BA8">
        <w:rPr>
          <w:rFonts w:ascii="Times New Roman" w:hAnsi="Times New Roman"/>
          <w:sz w:val="24"/>
          <w:szCs w:val="24"/>
        </w:rPr>
        <w:t>.</w:t>
      </w:r>
    </w:p>
    <w:p w:rsidR="00970DD6" w:rsidRPr="00FE6241" w:rsidRDefault="00970DD6" w:rsidP="00FC6964">
      <w:pPr>
        <w:numPr>
          <w:ilvl w:val="1"/>
          <w:numId w:val="5"/>
        </w:numPr>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FE6241">
        <w:rPr>
          <w:rFonts w:ascii="Times New Roman" w:eastAsia="Tahoma" w:hAnsi="Times New Roman"/>
          <w:sz w:val="24"/>
          <w:szCs w:val="24"/>
        </w:rPr>
        <w:t xml:space="preserve">Увеличение цены договора, связанное с уточнением объемов в процессе производства работ, сверх учтенных </w:t>
      </w:r>
      <w:r w:rsidRPr="00FE6241">
        <w:rPr>
          <w:rFonts w:ascii="Times New Roman" w:hAnsi="Times New Roman"/>
          <w:sz w:val="24"/>
          <w:szCs w:val="24"/>
        </w:rPr>
        <w:t>«Расчетом стоимости видов работ» (Приложение № 2 к настоящему договору, являющееся его неотъемлемой частью)</w:t>
      </w:r>
      <w:r w:rsidRPr="00FE6241">
        <w:rPr>
          <w:rFonts w:ascii="Times New Roman" w:eastAsia="Times New Roman" w:hAnsi="Times New Roman"/>
          <w:b/>
          <w:sz w:val="24"/>
          <w:szCs w:val="24"/>
          <w:lang w:eastAsia="ru-RU"/>
        </w:rPr>
        <w:t xml:space="preserve">, </w:t>
      </w:r>
      <w:r w:rsidRPr="00FE6241">
        <w:rPr>
          <w:rFonts w:ascii="Times New Roman" w:eastAsia="Tahoma" w:hAnsi="Times New Roman"/>
          <w:sz w:val="24"/>
          <w:szCs w:val="24"/>
        </w:rPr>
        <w:t>ЗАКАЗЧИКОМ не принимается и рассматривается Сторонами по договору, как предпринимательский риск ПОДРЯДЧИКА.</w:t>
      </w:r>
    </w:p>
    <w:p w:rsidR="00AC56CA" w:rsidRPr="002C0BA8" w:rsidRDefault="00AC56CA"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 xml:space="preserve">Цена Договора является </w:t>
      </w:r>
      <w:r w:rsidR="00F83385" w:rsidRPr="002C0BA8">
        <w:rPr>
          <w:rFonts w:ascii="Times New Roman" w:hAnsi="Times New Roman"/>
          <w:sz w:val="24"/>
          <w:szCs w:val="24"/>
        </w:rPr>
        <w:t>твердой и изменению не подлежит</w:t>
      </w:r>
      <w:r w:rsidR="002C186E" w:rsidRPr="002C0BA8">
        <w:rPr>
          <w:rFonts w:ascii="Times New Roman" w:hAnsi="Times New Roman"/>
          <w:sz w:val="24"/>
          <w:szCs w:val="24"/>
        </w:rPr>
        <w:t>.</w:t>
      </w:r>
    </w:p>
    <w:p w:rsidR="00AC56CA" w:rsidRPr="002C0BA8" w:rsidRDefault="00AC56CA"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Валютой платежа в отношениях всех сумм подлежащей уплате ЗАКАЗЧИКОМ по настоящему Договору, является Российский рубль.</w:t>
      </w:r>
    </w:p>
    <w:p w:rsidR="004018FB" w:rsidRPr="002C0BA8" w:rsidRDefault="00AC56CA"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Платежи по настоящему Договору осуществляются путем банковского перевода соответствующих сумм</w:t>
      </w:r>
      <w:r w:rsidR="00970DD6">
        <w:rPr>
          <w:rFonts w:ascii="Times New Roman" w:hAnsi="Times New Roman"/>
          <w:sz w:val="24"/>
          <w:szCs w:val="24"/>
        </w:rPr>
        <w:t xml:space="preserve"> на расчетный счет ПОДРЯДЧИКА, указанный в настоящем Договоре</w:t>
      </w:r>
      <w:r w:rsidRPr="002C0BA8">
        <w:rPr>
          <w:rFonts w:ascii="Times New Roman" w:hAnsi="Times New Roman"/>
          <w:sz w:val="24"/>
          <w:szCs w:val="24"/>
        </w:rPr>
        <w:t>.</w:t>
      </w:r>
    </w:p>
    <w:p w:rsidR="00DC4A07" w:rsidRPr="00DC4A07" w:rsidRDefault="008318CF"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DC4A07">
        <w:rPr>
          <w:rFonts w:ascii="Times New Roman" w:hAnsi="Times New Roman"/>
          <w:sz w:val="24"/>
          <w:szCs w:val="24"/>
        </w:rPr>
        <w:t xml:space="preserve">Документы на оплату могут предоставляться с помощью факсимильной связи или электронной почты с последующим предоставлением оригинала почтовой связью. </w:t>
      </w:r>
    </w:p>
    <w:p w:rsidR="008318CF" w:rsidRDefault="008318CF"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DC4A07">
        <w:rPr>
          <w:rFonts w:ascii="Times New Roman" w:eastAsia="Times New Roman" w:hAnsi="Times New Roman"/>
          <w:sz w:val="24"/>
          <w:szCs w:val="24"/>
          <w:lang w:eastAsia="ru-RU"/>
        </w:rPr>
        <w:t>В случае оплаты ЗАКАЗЧИКОМ выполненных работ в размере меньшем, чем предусмотрено настоящим договором, сумма произведенного платежа погашает, прежде всего, сумму основного долга, а затем пени, проценты и иные штрафные санкции.</w:t>
      </w:r>
    </w:p>
    <w:p w:rsidR="00641F3F" w:rsidRDefault="00641F3F" w:rsidP="00641F3F">
      <w:pPr>
        <w:overflowPunct w:val="0"/>
        <w:autoSpaceDE w:val="0"/>
        <w:autoSpaceDN w:val="0"/>
        <w:adjustRightInd w:val="0"/>
        <w:spacing w:after="0"/>
        <w:jc w:val="both"/>
        <w:textAlignment w:val="baseline"/>
        <w:rPr>
          <w:rFonts w:ascii="Times New Roman" w:eastAsia="Times New Roman" w:hAnsi="Times New Roman"/>
          <w:sz w:val="24"/>
          <w:szCs w:val="24"/>
          <w:lang w:eastAsia="ru-RU"/>
        </w:rPr>
      </w:pPr>
    </w:p>
    <w:p w:rsidR="00501ACC" w:rsidRPr="002C0BA8" w:rsidRDefault="00EC7DF1" w:rsidP="00501ACC">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b/>
          <w:sz w:val="24"/>
          <w:szCs w:val="24"/>
        </w:rPr>
        <w:t>Форма, срок и порядок расчетов:</w:t>
      </w:r>
    </w:p>
    <w:p w:rsidR="00F719CF" w:rsidRPr="00A97E08" w:rsidRDefault="008318CF" w:rsidP="00501ACC">
      <w:pPr>
        <w:pStyle w:val="ac"/>
        <w:numPr>
          <w:ilvl w:val="2"/>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A97E08">
        <w:rPr>
          <w:rFonts w:ascii="Times New Roman" w:eastAsia="Times New Roman" w:hAnsi="Times New Roman"/>
          <w:sz w:val="24"/>
          <w:szCs w:val="24"/>
          <w:lang w:eastAsia="ru-RU"/>
        </w:rPr>
        <w:lastRenderedPageBreak/>
        <w:t xml:space="preserve">Оплата выполненных </w:t>
      </w:r>
      <w:r w:rsidR="00EB5C26">
        <w:rPr>
          <w:rFonts w:ascii="Times New Roman" w:eastAsia="Times New Roman" w:hAnsi="Times New Roman"/>
          <w:sz w:val="24"/>
          <w:szCs w:val="24"/>
          <w:lang w:eastAsia="ru-RU"/>
        </w:rPr>
        <w:t xml:space="preserve">ПОДРЯДЧИКОМ в соответствии </w:t>
      </w:r>
      <w:r w:rsidR="00EB5C26" w:rsidRPr="00EB5C26">
        <w:rPr>
          <w:rFonts w:ascii="Times New Roman" w:eastAsia="Times New Roman" w:hAnsi="Times New Roman"/>
          <w:sz w:val="24"/>
          <w:szCs w:val="24"/>
          <w:lang w:eastAsia="ru-RU"/>
        </w:rPr>
        <w:t>с «Графиком производства работ» (Приложение № 3 к настоящему Договору, являющееся его неотъемлемой частью)</w:t>
      </w:r>
      <w:r w:rsidR="00EB5C26">
        <w:rPr>
          <w:rFonts w:ascii="Times New Roman" w:eastAsia="Times New Roman" w:hAnsi="Times New Roman"/>
          <w:sz w:val="24"/>
          <w:szCs w:val="24"/>
          <w:lang w:eastAsia="ru-RU"/>
        </w:rPr>
        <w:t xml:space="preserve"> </w:t>
      </w:r>
      <w:r w:rsidRPr="00A97E08">
        <w:rPr>
          <w:rFonts w:ascii="Times New Roman" w:eastAsia="Times New Roman" w:hAnsi="Times New Roman"/>
          <w:sz w:val="24"/>
          <w:szCs w:val="24"/>
          <w:lang w:eastAsia="ru-RU"/>
        </w:rPr>
        <w:t xml:space="preserve">производится </w:t>
      </w:r>
      <w:r w:rsidR="00A97E08" w:rsidRPr="00A97E08">
        <w:rPr>
          <w:rFonts w:ascii="Times New Roman" w:eastAsia="Times New Roman" w:hAnsi="Times New Roman"/>
          <w:sz w:val="24"/>
          <w:szCs w:val="24"/>
          <w:lang w:eastAsia="ru-RU"/>
        </w:rPr>
        <w:t xml:space="preserve">за </w:t>
      </w:r>
      <w:r w:rsidRPr="00A97E08">
        <w:rPr>
          <w:rFonts w:ascii="Times New Roman" w:eastAsia="Times New Roman" w:hAnsi="Times New Roman"/>
          <w:sz w:val="24"/>
          <w:szCs w:val="24"/>
          <w:lang w:eastAsia="ru-RU"/>
        </w:rPr>
        <w:t xml:space="preserve">фактически выполненные работы, в течение </w:t>
      </w:r>
      <w:r w:rsidR="00A97E08" w:rsidRPr="00A97E08">
        <w:rPr>
          <w:rFonts w:ascii="Times New Roman" w:eastAsia="Times New Roman" w:hAnsi="Times New Roman"/>
          <w:sz w:val="24"/>
          <w:szCs w:val="24"/>
          <w:lang w:eastAsia="ru-RU"/>
        </w:rPr>
        <w:t>30</w:t>
      </w:r>
      <w:r w:rsidR="0026371B">
        <w:rPr>
          <w:rFonts w:ascii="Times New Roman" w:eastAsia="Times New Roman" w:hAnsi="Times New Roman"/>
          <w:sz w:val="24"/>
          <w:szCs w:val="24"/>
          <w:lang w:eastAsia="ru-RU"/>
        </w:rPr>
        <w:t xml:space="preserve"> календарных</w:t>
      </w:r>
      <w:r w:rsidRPr="00A97E08">
        <w:rPr>
          <w:rFonts w:ascii="Times New Roman" w:eastAsia="Times New Roman" w:hAnsi="Times New Roman"/>
          <w:sz w:val="24"/>
          <w:szCs w:val="24"/>
          <w:lang w:eastAsia="ru-RU"/>
        </w:rPr>
        <w:t xml:space="preserve"> дней на основании подписан</w:t>
      </w:r>
      <w:r w:rsidR="00970DD6">
        <w:rPr>
          <w:rFonts w:ascii="Times New Roman" w:eastAsia="Times New Roman" w:hAnsi="Times New Roman"/>
          <w:sz w:val="24"/>
          <w:szCs w:val="24"/>
          <w:lang w:eastAsia="ru-RU"/>
        </w:rPr>
        <w:t>ных сторонами актов формы КС-2 и</w:t>
      </w:r>
      <w:r w:rsidRPr="00A97E08">
        <w:rPr>
          <w:rFonts w:ascii="Times New Roman" w:eastAsia="Times New Roman" w:hAnsi="Times New Roman"/>
          <w:sz w:val="24"/>
          <w:szCs w:val="24"/>
          <w:lang w:eastAsia="ru-RU"/>
        </w:rPr>
        <w:t xml:space="preserve"> справки КС-3, согласно выставленному счету и счету-фактуре</w:t>
      </w:r>
      <w:r w:rsidR="00713490" w:rsidRPr="00A97E08">
        <w:rPr>
          <w:rFonts w:ascii="Times New Roman" w:hAnsi="Times New Roman"/>
          <w:sz w:val="24"/>
          <w:szCs w:val="24"/>
        </w:rPr>
        <w:t>.</w:t>
      </w:r>
    </w:p>
    <w:p w:rsidR="004018FB" w:rsidRPr="0075360C" w:rsidRDefault="00B138B1" w:rsidP="008318CF">
      <w:pPr>
        <w:pStyle w:val="ac"/>
        <w:numPr>
          <w:ilvl w:val="2"/>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6D431D">
        <w:rPr>
          <w:rFonts w:ascii="Times New Roman" w:eastAsia="Times New Roman" w:hAnsi="Times New Roman"/>
          <w:sz w:val="24"/>
          <w:szCs w:val="24"/>
          <w:lang w:eastAsia="ru-RU"/>
        </w:rPr>
        <w:t xml:space="preserve">Оплата ПОДРЯДЧИКОМ за предоставленные ЗАКАЗЧИКОМ услуги, осуществляются денежными средствами на счет ЗАКАЗЧИКА поэтапно (ежемесячно) по факту получения в течение 30 календарных дней </w:t>
      </w:r>
      <w:r w:rsidRPr="006D431D">
        <w:rPr>
          <w:rFonts w:ascii="Times New Roman" w:hAnsi="Times New Roman"/>
          <w:sz w:val="24"/>
          <w:szCs w:val="24"/>
        </w:rPr>
        <w:t>на основании счета, счета-фактуры, товарной накладной (ТОРГ 12).</w:t>
      </w:r>
    </w:p>
    <w:p w:rsidR="0075360C" w:rsidRPr="0075360C" w:rsidRDefault="0075360C" w:rsidP="00FC6964">
      <w:pPr>
        <w:numPr>
          <w:ilvl w:val="1"/>
          <w:numId w:val="5"/>
        </w:numPr>
        <w:tabs>
          <w:tab w:val="left" w:pos="0"/>
          <w:tab w:val="left" w:pos="709"/>
          <w:tab w:val="left" w:pos="993"/>
        </w:tabs>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75360C">
        <w:rPr>
          <w:rFonts w:ascii="Times New Roman" w:hAnsi="Times New Roman"/>
          <w:sz w:val="24"/>
          <w:szCs w:val="24"/>
          <w:lang w:eastAsia="ru-RU"/>
        </w:rPr>
        <w:t>Датой платежа считается дата списания денежных средств со счета ЗАКАЗЧИКА</w:t>
      </w:r>
      <w:r w:rsidRPr="0075360C">
        <w:rPr>
          <w:rFonts w:ascii="Times New Roman" w:hAnsi="Times New Roman"/>
          <w:sz w:val="24"/>
          <w:szCs w:val="24"/>
        </w:rPr>
        <w:t>.</w:t>
      </w:r>
    </w:p>
    <w:p w:rsidR="0075360C" w:rsidRPr="0075360C" w:rsidRDefault="0075360C" w:rsidP="00FC6964">
      <w:pPr>
        <w:numPr>
          <w:ilvl w:val="1"/>
          <w:numId w:val="5"/>
        </w:numPr>
        <w:tabs>
          <w:tab w:val="left" w:pos="0"/>
          <w:tab w:val="left" w:pos="709"/>
          <w:tab w:val="left" w:pos="993"/>
        </w:tabs>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75360C">
        <w:rPr>
          <w:rFonts w:ascii="Times New Roman" w:hAnsi="Times New Roman"/>
          <w:sz w:val="24"/>
          <w:szCs w:val="24"/>
        </w:rPr>
        <w:t>Стороны договорились не применять к своим отношениям по настоящему договору положение о процентах за пользование денежными средствами, предусмотренное п.1 ст. 317.1 ГК РФ.</w:t>
      </w:r>
    </w:p>
    <w:p w:rsidR="00381DA6" w:rsidRPr="002C0BA8" w:rsidRDefault="00381DA6" w:rsidP="00E91858">
      <w:pPr>
        <w:overflowPunct w:val="0"/>
        <w:autoSpaceDE w:val="0"/>
        <w:autoSpaceDN w:val="0"/>
        <w:adjustRightInd w:val="0"/>
        <w:spacing w:after="0"/>
        <w:ind w:left="420"/>
        <w:jc w:val="both"/>
        <w:textAlignment w:val="baseline"/>
        <w:rPr>
          <w:rFonts w:ascii="Times New Roman" w:eastAsia="Times New Roman" w:hAnsi="Times New Roman"/>
          <w:sz w:val="24"/>
          <w:szCs w:val="24"/>
          <w:lang w:eastAsia="ru-RU"/>
        </w:rPr>
      </w:pPr>
    </w:p>
    <w:p w:rsidR="00381DA6" w:rsidRPr="002C0BA8" w:rsidRDefault="00381DA6" w:rsidP="005869C5">
      <w:pPr>
        <w:pStyle w:val="ac"/>
        <w:numPr>
          <w:ilvl w:val="0"/>
          <w:numId w:val="1"/>
        </w:numPr>
        <w:overflowPunct w:val="0"/>
        <w:autoSpaceDE w:val="0"/>
        <w:autoSpaceDN w:val="0"/>
        <w:adjustRightInd w:val="0"/>
        <w:spacing w:after="0"/>
        <w:ind w:left="1843" w:firstLine="142"/>
        <w:textAlignment w:val="baseline"/>
        <w:outlineLvl w:val="0"/>
        <w:rPr>
          <w:rFonts w:ascii="Times New Roman" w:eastAsia="Times New Roman" w:hAnsi="Times New Roman"/>
          <w:b/>
          <w:sz w:val="24"/>
          <w:szCs w:val="24"/>
          <w:lang w:eastAsia="ru-RU"/>
        </w:rPr>
      </w:pPr>
      <w:bookmarkStart w:id="12" w:name="_Toc386500163"/>
      <w:bookmarkStart w:id="13" w:name="_Toc386500982"/>
      <w:bookmarkStart w:id="14" w:name="_Toc386501554"/>
      <w:bookmarkStart w:id="15" w:name="_Toc386501636"/>
      <w:bookmarkStart w:id="16" w:name="_Toc386542789"/>
      <w:bookmarkStart w:id="17" w:name="_Toc390670718"/>
      <w:r w:rsidRPr="002C0BA8">
        <w:rPr>
          <w:rFonts w:ascii="Times New Roman" w:hAnsi="Times New Roman"/>
          <w:b/>
          <w:sz w:val="24"/>
          <w:szCs w:val="24"/>
        </w:rPr>
        <w:t>СРОК ВЫПОЛНЕНИЯ РАБОТ ПО ДОГОВОРУ</w:t>
      </w:r>
      <w:bookmarkEnd w:id="12"/>
      <w:bookmarkEnd w:id="13"/>
      <w:bookmarkEnd w:id="14"/>
      <w:bookmarkEnd w:id="15"/>
      <w:bookmarkEnd w:id="16"/>
      <w:bookmarkEnd w:id="17"/>
    </w:p>
    <w:p w:rsidR="00736711" w:rsidRPr="002C0BA8" w:rsidRDefault="00736711"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Срок выполнения работ</w:t>
      </w:r>
      <w:r w:rsidR="005B2FD7" w:rsidRPr="002C0BA8">
        <w:rPr>
          <w:rFonts w:ascii="Times New Roman" w:hAnsi="Times New Roman"/>
          <w:sz w:val="24"/>
          <w:szCs w:val="24"/>
        </w:rPr>
        <w:t>:</w:t>
      </w:r>
      <w:r w:rsidR="001D44F7" w:rsidRPr="002C0BA8">
        <w:rPr>
          <w:rFonts w:ascii="Times New Roman" w:hAnsi="Times New Roman"/>
          <w:sz w:val="24"/>
          <w:szCs w:val="24"/>
        </w:rPr>
        <w:t xml:space="preserve"> </w:t>
      </w:r>
      <w:r w:rsidR="004A54A0" w:rsidRPr="002C0BA8">
        <w:rPr>
          <w:rFonts w:ascii="Times New Roman" w:hAnsi="Times New Roman"/>
          <w:b/>
          <w:sz w:val="24"/>
          <w:szCs w:val="24"/>
        </w:rPr>
        <w:t xml:space="preserve">с </w:t>
      </w:r>
      <w:r w:rsidR="00BF6F46">
        <w:rPr>
          <w:rFonts w:ascii="Times New Roman" w:hAnsi="Times New Roman"/>
          <w:b/>
          <w:sz w:val="24"/>
          <w:szCs w:val="24"/>
        </w:rPr>
        <w:t>«__»</w:t>
      </w:r>
      <w:r w:rsidR="008318CF" w:rsidRPr="002C0BA8">
        <w:rPr>
          <w:rFonts w:ascii="Times New Roman" w:hAnsi="Times New Roman"/>
          <w:b/>
          <w:sz w:val="24"/>
          <w:szCs w:val="24"/>
        </w:rPr>
        <w:t xml:space="preserve"> </w:t>
      </w:r>
      <w:r w:rsidR="00BF6F46">
        <w:rPr>
          <w:rFonts w:ascii="Times New Roman" w:hAnsi="Times New Roman"/>
          <w:b/>
          <w:sz w:val="24"/>
          <w:szCs w:val="24"/>
        </w:rPr>
        <w:t>__________</w:t>
      </w:r>
      <w:r w:rsidR="008318CF" w:rsidRPr="002C0BA8">
        <w:rPr>
          <w:rFonts w:ascii="Times New Roman" w:hAnsi="Times New Roman"/>
          <w:b/>
          <w:sz w:val="24"/>
          <w:szCs w:val="24"/>
        </w:rPr>
        <w:t xml:space="preserve"> 201</w:t>
      </w:r>
      <w:r w:rsidR="00BF6F46">
        <w:rPr>
          <w:rFonts w:ascii="Times New Roman" w:hAnsi="Times New Roman"/>
          <w:b/>
          <w:sz w:val="24"/>
          <w:szCs w:val="24"/>
        </w:rPr>
        <w:t>__</w:t>
      </w:r>
      <w:r w:rsidR="008318CF" w:rsidRPr="002C0BA8">
        <w:rPr>
          <w:rFonts w:ascii="Times New Roman" w:hAnsi="Times New Roman"/>
          <w:b/>
          <w:sz w:val="24"/>
          <w:szCs w:val="24"/>
        </w:rPr>
        <w:t xml:space="preserve"> года</w:t>
      </w:r>
      <w:r w:rsidR="004A54A0" w:rsidRPr="002C0BA8">
        <w:rPr>
          <w:rFonts w:ascii="Times New Roman" w:hAnsi="Times New Roman"/>
          <w:b/>
          <w:sz w:val="24"/>
          <w:szCs w:val="24"/>
        </w:rPr>
        <w:t xml:space="preserve"> по </w:t>
      </w:r>
      <w:r w:rsidR="00BF6F46">
        <w:rPr>
          <w:rFonts w:ascii="Times New Roman" w:hAnsi="Times New Roman"/>
          <w:b/>
          <w:sz w:val="24"/>
          <w:szCs w:val="24"/>
        </w:rPr>
        <w:t>«__»</w:t>
      </w:r>
      <w:r w:rsidR="004A54A0" w:rsidRPr="002C0BA8">
        <w:rPr>
          <w:rFonts w:ascii="Times New Roman" w:hAnsi="Times New Roman"/>
          <w:b/>
          <w:sz w:val="24"/>
          <w:szCs w:val="24"/>
        </w:rPr>
        <w:t xml:space="preserve"> </w:t>
      </w:r>
      <w:r w:rsidR="00BF6F46">
        <w:rPr>
          <w:rFonts w:ascii="Times New Roman" w:hAnsi="Times New Roman"/>
          <w:b/>
          <w:sz w:val="24"/>
          <w:szCs w:val="24"/>
        </w:rPr>
        <w:t>__________</w:t>
      </w:r>
      <w:r w:rsidR="004A54A0" w:rsidRPr="002C0BA8">
        <w:rPr>
          <w:rFonts w:ascii="Times New Roman" w:hAnsi="Times New Roman"/>
          <w:b/>
          <w:sz w:val="24"/>
          <w:szCs w:val="24"/>
        </w:rPr>
        <w:t xml:space="preserve"> 201</w:t>
      </w:r>
      <w:r w:rsidR="00BF6F46">
        <w:rPr>
          <w:rFonts w:ascii="Times New Roman" w:hAnsi="Times New Roman"/>
          <w:b/>
          <w:sz w:val="24"/>
          <w:szCs w:val="24"/>
        </w:rPr>
        <w:t>__</w:t>
      </w:r>
      <w:r w:rsidR="004A54A0" w:rsidRPr="002C0BA8">
        <w:rPr>
          <w:rFonts w:ascii="Times New Roman" w:hAnsi="Times New Roman"/>
          <w:b/>
          <w:sz w:val="24"/>
          <w:szCs w:val="24"/>
        </w:rPr>
        <w:t xml:space="preserve"> года</w:t>
      </w:r>
      <w:r w:rsidR="00426F95" w:rsidRPr="002C0BA8">
        <w:rPr>
          <w:rFonts w:ascii="Times New Roman" w:hAnsi="Times New Roman"/>
          <w:b/>
          <w:sz w:val="24"/>
          <w:szCs w:val="24"/>
        </w:rPr>
        <w:t>.</w:t>
      </w:r>
    </w:p>
    <w:p w:rsidR="00736711" w:rsidRPr="002C0BA8" w:rsidRDefault="008318CF"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ПОДРЯДЧИК</w:t>
      </w:r>
      <w:r w:rsidR="004A54A0" w:rsidRPr="002C0BA8">
        <w:rPr>
          <w:rFonts w:ascii="Times New Roman" w:hAnsi="Times New Roman"/>
          <w:sz w:val="24"/>
          <w:szCs w:val="24"/>
        </w:rPr>
        <w:t xml:space="preserve"> выполняет работы по договору </w:t>
      </w:r>
      <w:r w:rsidR="004A54A0" w:rsidRPr="002C0BA8">
        <w:rPr>
          <w:rFonts w:ascii="Times New Roman" w:hAnsi="Times New Roman"/>
          <w:spacing w:val="-1"/>
          <w:sz w:val="24"/>
          <w:szCs w:val="24"/>
        </w:rPr>
        <w:t xml:space="preserve">в соответствии с «Графиком производства работ» (Приложение № </w:t>
      </w:r>
      <w:r w:rsidR="0075360C">
        <w:rPr>
          <w:rFonts w:ascii="Times New Roman" w:hAnsi="Times New Roman"/>
          <w:spacing w:val="-1"/>
          <w:sz w:val="24"/>
          <w:szCs w:val="24"/>
        </w:rPr>
        <w:t>3</w:t>
      </w:r>
      <w:r w:rsidR="004A54A0" w:rsidRPr="002C0BA8">
        <w:rPr>
          <w:rFonts w:ascii="Times New Roman" w:hAnsi="Times New Roman"/>
          <w:spacing w:val="-1"/>
          <w:sz w:val="24"/>
          <w:szCs w:val="24"/>
        </w:rPr>
        <w:t xml:space="preserve"> к настоящему Договору, являющ</w:t>
      </w:r>
      <w:r w:rsidR="0075360C">
        <w:rPr>
          <w:rFonts w:ascii="Times New Roman" w:hAnsi="Times New Roman"/>
          <w:spacing w:val="-1"/>
          <w:sz w:val="24"/>
          <w:szCs w:val="24"/>
        </w:rPr>
        <w:t>ее</w:t>
      </w:r>
      <w:r w:rsidR="004A54A0" w:rsidRPr="002C0BA8">
        <w:rPr>
          <w:rFonts w:ascii="Times New Roman" w:hAnsi="Times New Roman"/>
          <w:spacing w:val="-1"/>
          <w:sz w:val="24"/>
          <w:szCs w:val="24"/>
        </w:rPr>
        <w:t xml:space="preserve">ся </w:t>
      </w:r>
      <w:r w:rsidRPr="002C0BA8">
        <w:rPr>
          <w:rFonts w:ascii="Times New Roman" w:hAnsi="Times New Roman"/>
          <w:spacing w:val="-1"/>
          <w:sz w:val="24"/>
          <w:szCs w:val="24"/>
        </w:rPr>
        <w:t xml:space="preserve">его </w:t>
      </w:r>
      <w:r w:rsidR="004A54A0" w:rsidRPr="002C0BA8">
        <w:rPr>
          <w:rFonts w:ascii="Times New Roman" w:hAnsi="Times New Roman"/>
          <w:spacing w:val="-1"/>
          <w:sz w:val="24"/>
          <w:szCs w:val="24"/>
        </w:rPr>
        <w:t>неотъемлемой частью</w:t>
      </w:r>
      <w:r w:rsidRPr="002C0BA8">
        <w:rPr>
          <w:rFonts w:ascii="Times New Roman" w:hAnsi="Times New Roman"/>
          <w:spacing w:val="-1"/>
          <w:sz w:val="24"/>
          <w:szCs w:val="24"/>
        </w:rPr>
        <w:t>)</w:t>
      </w:r>
      <w:r w:rsidR="00426F95" w:rsidRPr="002C0BA8">
        <w:rPr>
          <w:rFonts w:ascii="Times New Roman" w:hAnsi="Times New Roman"/>
          <w:spacing w:val="-1"/>
          <w:sz w:val="24"/>
          <w:szCs w:val="24"/>
        </w:rPr>
        <w:t>.</w:t>
      </w:r>
    </w:p>
    <w:p w:rsidR="00772449" w:rsidRPr="002C0BA8" w:rsidRDefault="004A54A0"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 xml:space="preserve">Если по просьбе или вине </w:t>
      </w:r>
      <w:r w:rsidR="00796465" w:rsidRPr="002C0BA8">
        <w:rPr>
          <w:rFonts w:ascii="Times New Roman" w:hAnsi="Times New Roman"/>
          <w:sz w:val="24"/>
          <w:szCs w:val="24"/>
        </w:rPr>
        <w:t xml:space="preserve">ЗАКАЗЧИКА </w:t>
      </w:r>
      <w:r w:rsidRPr="002C0BA8">
        <w:rPr>
          <w:rFonts w:ascii="Times New Roman" w:hAnsi="Times New Roman"/>
          <w:sz w:val="24"/>
          <w:szCs w:val="24"/>
        </w:rPr>
        <w:t>произойдет приостановка выполнения работ или будут выполняться дополнительные работы сверх работ, согласованных в исходной технической документации, то срок завершения работ соразмерно отодвигается на фактическое время приостановки или выполнения дополнительных работ</w:t>
      </w:r>
      <w:r w:rsidR="00772449" w:rsidRPr="002C0BA8">
        <w:rPr>
          <w:rFonts w:ascii="Times New Roman" w:hAnsi="Times New Roman"/>
          <w:sz w:val="24"/>
          <w:szCs w:val="24"/>
        </w:rPr>
        <w:t>.</w:t>
      </w:r>
    </w:p>
    <w:p w:rsidR="00772449" w:rsidRPr="002C0BA8" w:rsidRDefault="004A54A0"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Если задержка выполнения работ произойдет в результате действий либо бездействий государственных органов или любых других третьих лиц (за исключением лиц, привлеченных Подрядчиком для исполнения настоящего договора), то Подрядчик имеет право на продление срока выполнения работ на соответствующий период и на освобождение на этот период от уплаты штрафа за просрочку сроков выполнения работ</w:t>
      </w:r>
      <w:r w:rsidR="007166BC" w:rsidRPr="002C0BA8">
        <w:rPr>
          <w:rFonts w:ascii="Times New Roman" w:hAnsi="Times New Roman"/>
          <w:sz w:val="24"/>
          <w:szCs w:val="24"/>
        </w:rPr>
        <w:t>.</w:t>
      </w:r>
    </w:p>
    <w:p w:rsidR="00381DA6" w:rsidRPr="002C0BA8" w:rsidRDefault="00381DA6" w:rsidP="00E91858">
      <w:pPr>
        <w:overflowPunct w:val="0"/>
        <w:autoSpaceDE w:val="0"/>
        <w:autoSpaceDN w:val="0"/>
        <w:adjustRightInd w:val="0"/>
        <w:spacing w:after="0"/>
        <w:ind w:left="709"/>
        <w:jc w:val="both"/>
        <w:textAlignment w:val="baseline"/>
        <w:rPr>
          <w:rFonts w:ascii="Times New Roman" w:eastAsia="Times New Roman" w:hAnsi="Times New Roman"/>
          <w:sz w:val="24"/>
          <w:szCs w:val="24"/>
          <w:lang w:eastAsia="ru-RU"/>
        </w:rPr>
      </w:pPr>
    </w:p>
    <w:p w:rsidR="00970C4C" w:rsidRPr="002C0BA8" w:rsidRDefault="00381DA6" w:rsidP="005869C5">
      <w:pPr>
        <w:pStyle w:val="ac"/>
        <w:numPr>
          <w:ilvl w:val="0"/>
          <w:numId w:val="1"/>
        </w:numPr>
        <w:overflowPunct w:val="0"/>
        <w:autoSpaceDE w:val="0"/>
        <w:autoSpaceDN w:val="0"/>
        <w:adjustRightInd w:val="0"/>
        <w:spacing w:after="0"/>
        <w:ind w:left="567"/>
        <w:jc w:val="center"/>
        <w:textAlignment w:val="baseline"/>
        <w:outlineLvl w:val="0"/>
        <w:rPr>
          <w:rFonts w:ascii="Times New Roman" w:eastAsia="Times New Roman" w:hAnsi="Times New Roman"/>
          <w:b/>
          <w:sz w:val="24"/>
          <w:szCs w:val="24"/>
          <w:lang w:eastAsia="ru-RU"/>
        </w:rPr>
      </w:pPr>
      <w:bookmarkStart w:id="18" w:name="_Toc386500164"/>
      <w:bookmarkStart w:id="19" w:name="_Toc386500983"/>
      <w:bookmarkStart w:id="20" w:name="_Toc386501555"/>
      <w:bookmarkStart w:id="21" w:name="_Toc386501637"/>
      <w:bookmarkStart w:id="22" w:name="_Toc386542790"/>
      <w:bookmarkStart w:id="23" w:name="_Toc390670719"/>
      <w:r w:rsidRPr="002C0BA8">
        <w:rPr>
          <w:rFonts w:ascii="Times New Roman" w:eastAsia="Times New Roman" w:hAnsi="Times New Roman"/>
          <w:b/>
          <w:sz w:val="24"/>
          <w:szCs w:val="24"/>
          <w:lang w:eastAsia="ru-RU"/>
        </w:rPr>
        <w:t>ПРАВА И ОБЯЗАННОСТИ СТОРОН</w:t>
      </w:r>
      <w:bookmarkEnd w:id="18"/>
      <w:bookmarkEnd w:id="19"/>
      <w:bookmarkEnd w:id="20"/>
      <w:bookmarkEnd w:id="21"/>
      <w:bookmarkEnd w:id="22"/>
      <w:bookmarkEnd w:id="23"/>
    </w:p>
    <w:p w:rsidR="00F54C3E" w:rsidRPr="002C0BA8" w:rsidRDefault="00F54C3E" w:rsidP="00E91858">
      <w:pPr>
        <w:numPr>
          <w:ilvl w:val="1"/>
          <w:numId w:val="1"/>
        </w:numPr>
        <w:overflowPunct w:val="0"/>
        <w:autoSpaceDE w:val="0"/>
        <w:autoSpaceDN w:val="0"/>
        <w:adjustRightInd w:val="0"/>
        <w:spacing w:after="0"/>
        <w:ind w:left="0" w:firstLine="6"/>
        <w:jc w:val="both"/>
        <w:textAlignment w:val="baseline"/>
        <w:rPr>
          <w:rFonts w:ascii="Times New Roman" w:eastAsia="Times New Roman" w:hAnsi="Times New Roman"/>
          <w:b/>
          <w:sz w:val="24"/>
          <w:szCs w:val="24"/>
          <w:lang w:eastAsia="ru-RU"/>
        </w:rPr>
      </w:pPr>
      <w:r w:rsidRPr="002C0BA8">
        <w:rPr>
          <w:rFonts w:ascii="Times New Roman" w:eastAsia="Times New Roman" w:hAnsi="Times New Roman"/>
          <w:b/>
          <w:sz w:val="24"/>
          <w:szCs w:val="24"/>
          <w:u w:val="single"/>
          <w:lang w:eastAsia="ru-RU"/>
        </w:rPr>
        <w:t xml:space="preserve">Права и обязанности </w:t>
      </w:r>
      <w:r w:rsidR="00510147" w:rsidRPr="002C0BA8">
        <w:rPr>
          <w:rFonts w:ascii="Times New Roman" w:eastAsia="Times New Roman" w:hAnsi="Times New Roman"/>
          <w:b/>
          <w:sz w:val="24"/>
          <w:szCs w:val="24"/>
          <w:u w:val="single"/>
          <w:lang w:eastAsia="ru-RU"/>
        </w:rPr>
        <w:t>ПОДРЯДЧИК</w:t>
      </w:r>
      <w:r w:rsidR="00E5406B" w:rsidRPr="002C0BA8">
        <w:rPr>
          <w:rFonts w:ascii="Times New Roman" w:eastAsia="Times New Roman" w:hAnsi="Times New Roman"/>
          <w:b/>
          <w:sz w:val="24"/>
          <w:szCs w:val="24"/>
          <w:u w:val="single"/>
          <w:lang w:eastAsia="ru-RU"/>
        </w:rPr>
        <w:t>А</w:t>
      </w:r>
      <w:r w:rsidRPr="002C0BA8">
        <w:rPr>
          <w:rFonts w:ascii="Times New Roman" w:eastAsia="Times New Roman" w:hAnsi="Times New Roman"/>
          <w:b/>
          <w:sz w:val="24"/>
          <w:szCs w:val="24"/>
          <w:u w:val="single"/>
          <w:lang w:eastAsia="ru-RU"/>
        </w:rPr>
        <w:t>.</w:t>
      </w:r>
    </w:p>
    <w:p w:rsidR="00F54C3E" w:rsidRPr="002C0BA8" w:rsidRDefault="00796465" w:rsidP="001134CF">
      <w:pPr>
        <w:numPr>
          <w:ilvl w:val="2"/>
          <w:numId w:val="1"/>
        </w:numPr>
        <w:overflowPunct w:val="0"/>
        <w:autoSpaceDE w:val="0"/>
        <w:autoSpaceDN w:val="0"/>
        <w:adjustRightInd w:val="0"/>
        <w:spacing w:after="0"/>
        <w:ind w:left="0" w:firstLine="6"/>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 xml:space="preserve">ПОДРЯДЧИК выполняет работы, вытекающие из условий настоящего Договора в соответствии с «Техническим заданием» </w:t>
      </w:r>
      <w:r w:rsidR="003D7E72">
        <w:rPr>
          <w:rFonts w:ascii="Times New Roman" w:hAnsi="Times New Roman"/>
          <w:sz w:val="24"/>
          <w:szCs w:val="24"/>
        </w:rPr>
        <w:t>(Приложение № 1</w:t>
      </w:r>
      <w:r w:rsidRPr="002C0BA8">
        <w:rPr>
          <w:rFonts w:ascii="Times New Roman" w:hAnsi="Times New Roman"/>
          <w:sz w:val="24"/>
          <w:szCs w:val="24"/>
        </w:rPr>
        <w:t xml:space="preserve"> к настоящему Договору), утвержденной рабочей документацией, иными условиями Договора, а также требованиями действующих нормативных документов Российской Федерации</w:t>
      </w:r>
      <w:r w:rsidR="00F54C3E" w:rsidRPr="002C0BA8">
        <w:rPr>
          <w:rFonts w:ascii="Times New Roman" w:hAnsi="Times New Roman"/>
          <w:sz w:val="24"/>
          <w:szCs w:val="24"/>
        </w:rPr>
        <w:t>.</w:t>
      </w:r>
    </w:p>
    <w:p w:rsidR="00B0632A" w:rsidRPr="00B0632A" w:rsidRDefault="00796465" w:rsidP="00B0632A">
      <w:pPr>
        <w:numPr>
          <w:ilvl w:val="2"/>
          <w:numId w:val="1"/>
        </w:numPr>
        <w:overflowPunct w:val="0"/>
        <w:autoSpaceDE w:val="0"/>
        <w:autoSpaceDN w:val="0"/>
        <w:adjustRightInd w:val="0"/>
        <w:spacing w:after="0"/>
        <w:ind w:left="0" w:firstLine="6"/>
        <w:jc w:val="both"/>
        <w:textAlignment w:val="baseline"/>
        <w:rPr>
          <w:rFonts w:ascii="Times New Roman" w:hAnsi="Times New Roman"/>
          <w:sz w:val="24"/>
          <w:szCs w:val="24"/>
        </w:rPr>
      </w:pPr>
      <w:r w:rsidRPr="002C0BA8">
        <w:rPr>
          <w:rFonts w:ascii="Times New Roman" w:hAnsi="Times New Roman"/>
          <w:sz w:val="24"/>
          <w:szCs w:val="24"/>
        </w:rPr>
        <w:t>ПОДРЯДЧИК обеспечивает строительство Объекта всеми Материалами, в том числе изделиями, конструкциями в объеме, необходимыми для выполнения работ</w:t>
      </w:r>
      <w:r w:rsidR="00B0632A">
        <w:rPr>
          <w:rFonts w:ascii="Times New Roman" w:hAnsi="Times New Roman"/>
          <w:sz w:val="24"/>
          <w:szCs w:val="24"/>
        </w:rPr>
        <w:t>, с доставкой до строительной площадки</w:t>
      </w:r>
      <w:r w:rsidR="001D7C45">
        <w:rPr>
          <w:rFonts w:ascii="Times New Roman" w:hAnsi="Times New Roman"/>
          <w:sz w:val="24"/>
          <w:szCs w:val="24"/>
        </w:rPr>
        <w:t>.</w:t>
      </w:r>
      <w:r w:rsidR="00B0632A" w:rsidRPr="00B0632A">
        <w:rPr>
          <w:rFonts w:ascii="Times New Roman" w:hAnsi="Times New Roman"/>
          <w:sz w:val="24"/>
          <w:szCs w:val="24"/>
        </w:rPr>
        <w:t xml:space="preserve"> ПОДРЯДЧИК самостоятельно за свой счет обеспечивает себя техникой и механизмами, необходимыми для выполнения работ по договору.</w:t>
      </w:r>
    </w:p>
    <w:p w:rsidR="00CD712D" w:rsidRPr="00B0632A" w:rsidRDefault="00CD712D" w:rsidP="00FC0B9D">
      <w:pPr>
        <w:numPr>
          <w:ilvl w:val="2"/>
          <w:numId w:val="1"/>
        </w:numPr>
        <w:overflowPunct w:val="0"/>
        <w:autoSpaceDE w:val="0"/>
        <w:autoSpaceDN w:val="0"/>
        <w:adjustRightInd w:val="0"/>
        <w:spacing w:after="0"/>
        <w:ind w:left="0" w:firstLine="6"/>
        <w:jc w:val="both"/>
        <w:textAlignment w:val="baseline"/>
        <w:rPr>
          <w:rFonts w:ascii="Times New Roman" w:eastAsia="Times New Roman" w:hAnsi="Times New Roman"/>
          <w:sz w:val="24"/>
          <w:szCs w:val="24"/>
          <w:lang w:eastAsia="ru-RU"/>
        </w:rPr>
      </w:pPr>
      <w:r w:rsidRPr="00B0632A">
        <w:rPr>
          <w:rFonts w:ascii="Times New Roman" w:eastAsia="Times New Roman" w:hAnsi="Times New Roman"/>
          <w:sz w:val="24"/>
          <w:szCs w:val="24"/>
          <w:lang w:eastAsia="ru-RU"/>
        </w:rPr>
        <w:t>ПОДРЯДЧИК до начала работ предоставляет ППР, согласованный с контролирующими органами</w:t>
      </w:r>
      <w:r w:rsidR="00317470" w:rsidRPr="00B0632A">
        <w:rPr>
          <w:rFonts w:ascii="Times New Roman" w:eastAsia="Times New Roman" w:hAnsi="Times New Roman"/>
          <w:sz w:val="24"/>
          <w:szCs w:val="24"/>
          <w:lang w:eastAsia="ru-RU"/>
        </w:rPr>
        <w:t>.</w:t>
      </w:r>
    </w:p>
    <w:p w:rsidR="001D7C45" w:rsidRPr="001D7C45" w:rsidRDefault="00796465" w:rsidP="001D7C45">
      <w:pPr>
        <w:numPr>
          <w:ilvl w:val="2"/>
          <w:numId w:val="1"/>
        </w:numPr>
        <w:overflowPunct w:val="0"/>
        <w:autoSpaceDE w:val="0"/>
        <w:autoSpaceDN w:val="0"/>
        <w:adjustRightInd w:val="0"/>
        <w:spacing w:after="0"/>
        <w:ind w:left="0" w:firstLine="6"/>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ПОДРЯДЧИК ежемесячно до 28 числа текущего месяца за подписью первого руководителя предоставляет ЗАКАЗЧИКУ оперативный план на следующий месяц в физических объемах с понедельной разбивкой в установленной ЗАКАЗЧИКОМ форме и далее еженедельно в понедельник за подписью первого руководителя предоставляет ЗАКАЗЧИКУ отчет о выполнении этого плана</w:t>
      </w:r>
      <w:r w:rsidR="00CD712D" w:rsidRPr="002C0BA8">
        <w:rPr>
          <w:rFonts w:ascii="Times New Roman" w:hAnsi="Times New Roman"/>
          <w:sz w:val="24"/>
          <w:szCs w:val="24"/>
        </w:rPr>
        <w:t>.</w:t>
      </w:r>
    </w:p>
    <w:p w:rsidR="00796465" w:rsidRPr="00B0632A" w:rsidRDefault="00796465" w:rsidP="00CD712D">
      <w:pPr>
        <w:numPr>
          <w:ilvl w:val="2"/>
          <w:numId w:val="1"/>
        </w:numPr>
        <w:overflowPunct w:val="0"/>
        <w:autoSpaceDE w:val="0"/>
        <w:autoSpaceDN w:val="0"/>
        <w:adjustRightInd w:val="0"/>
        <w:spacing w:after="0"/>
        <w:ind w:left="0" w:firstLine="6"/>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 xml:space="preserve">ПОДРЯДЧИК обязан до фактического начала работ направить ЗАКАЗЧИКУ копию Приказа о назначении аттестованного работника, ответственного </w:t>
      </w:r>
      <w:r w:rsidRPr="002C0BA8">
        <w:rPr>
          <w:rFonts w:ascii="Times New Roman" w:hAnsi="Times New Roman"/>
          <w:sz w:val="24"/>
          <w:szCs w:val="24"/>
          <w:lang w:bidi="en-US"/>
        </w:rPr>
        <w:t xml:space="preserve">за организацию производственного контроля, за соблюдением требований промышленной безопасности, </w:t>
      </w:r>
      <w:r w:rsidRPr="002C0BA8">
        <w:rPr>
          <w:rFonts w:ascii="Times New Roman" w:hAnsi="Times New Roman"/>
          <w:sz w:val="24"/>
          <w:szCs w:val="24"/>
        </w:rPr>
        <w:t xml:space="preserve">безопасное ведение работ, противопожарную безопасность и охрану окружающей среды в период исполнения работ по </w:t>
      </w:r>
      <w:r w:rsidRPr="002C0BA8">
        <w:rPr>
          <w:rFonts w:ascii="Times New Roman" w:hAnsi="Times New Roman"/>
          <w:sz w:val="24"/>
          <w:szCs w:val="24"/>
        </w:rPr>
        <w:lastRenderedPageBreak/>
        <w:t>Договору, за сдачу работ, а также имеющего право подписи актов приемки-сдачи, актов скрытых работ и иных актов и документов, входящих  в состав исполнительной документации.</w:t>
      </w:r>
    </w:p>
    <w:p w:rsidR="00B0632A" w:rsidRPr="002C0BA8" w:rsidRDefault="00B0632A" w:rsidP="00B0632A">
      <w:pPr>
        <w:numPr>
          <w:ilvl w:val="2"/>
          <w:numId w:val="1"/>
        </w:numPr>
        <w:overflowPunct w:val="0"/>
        <w:autoSpaceDE w:val="0"/>
        <w:autoSpaceDN w:val="0"/>
        <w:adjustRightInd w:val="0"/>
        <w:spacing w:after="0"/>
        <w:ind w:left="0" w:firstLine="6"/>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ПОДРЯДЧИК своими силами и средствами обеспечивает персонал ПОДРЯДЧИКА временными зданиями и сооружениями, необходимыми для выполнения работ, а также доставку своих работников до строительной площадки и обратно до месторасположения ПОДРЯДЧИКА.</w:t>
      </w:r>
    </w:p>
    <w:p w:rsidR="00B0632A" w:rsidRPr="002C0BA8" w:rsidRDefault="00B0632A" w:rsidP="00B0632A">
      <w:pPr>
        <w:numPr>
          <w:ilvl w:val="2"/>
          <w:numId w:val="1"/>
        </w:numPr>
        <w:overflowPunct w:val="0"/>
        <w:autoSpaceDE w:val="0"/>
        <w:autoSpaceDN w:val="0"/>
        <w:adjustRightInd w:val="0"/>
        <w:spacing w:after="0" w:line="240" w:lineRule="auto"/>
        <w:ind w:left="0" w:firstLine="6"/>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 xml:space="preserve">ПОДРЯДЧИК самостоятельно и за свой счет решает вопросы проживания, питания и медицинского обслуживания рабочих, обеспечение складскими помещениями, помещением под офис. </w:t>
      </w:r>
    </w:p>
    <w:p w:rsidR="00B0632A" w:rsidRPr="002C0BA8" w:rsidRDefault="00B0632A" w:rsidP="00B0632A">
      <w:pPr>
        <w:numPr>
          <w:ilvl w:val="2"/>
          <w:numId w:val="1"/>
        </w:numPr>
        <w:overflowPunct w:val="0"/>
        <w:autoSpaceDE w:val="0"/>
        <w:autoSpaceDN w:val="0"/>
        <w:adjustRightInd w:val="0"/>
        <w:spacing w:after="0" w:line="240" w:lineRule="auto"/>
        <w:ind w:left="0" w:firstLine="6"/>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 xml:space="preserve">ПОДРЯДЧИК обеспечивает сохранность выполненных работ до момента передачи результата работ по акту приемки </w:t>
      </w:r>
      <w:r>
        <w:rPr>
          <w:rFonts w:ascii="Times New Roman" w:hAnsi="Times New Roman"/>
          <w:sz w:val="24"/>
          <w:szCs w:val="24"/>
        </w:rPr>
        <w:t>выполненных работ по</w:t>
      </w:r>
      <w:r w:rsidRPr="002C0BA8">
        <w:rPr>
          <w:rFonts w:ascii="Times New Roman" w:hAnsi="Times New Roman"/>
          <w:sz w:val="24"/>
          <w:szCs w:val="24"/>
        </w:rPr>
        <w:t xml:space="preserve"> объект</w:t>
      </w:r>
      <w:r>
        <w:rPr>
          <w:rFonts w:ascii="Times New Roman" w:hAnsi="Times New Roman"/>
          <w:sz w:val="24"/>
          <w:szCs w:val="24"/>
        </w:rPr>
        <w:t>у</w:t>
      </w:r>
      <w:r w:rsidRPr="002C0BA8">
        <w:rPr>
          <w:rFonts w:ascii="Times New Roman" w:hAnsi="Times New Roman"/>
          <w:sz w:val="24"/>
          <w:szCs w:val="24"/>
        </w:rPr>
        <w:t>.</w:t>
      </w:r>
    </w:p>
    <w:p w:rsidR="0062785A" w:rsidRPr="00FE6241" w:rsidRDefault="0062785A" w:rsidP="0062785A">
      <w:pPr>
        <w:numPr>
          <w:ilvl w:val="2"/>
          <w:numId w:val="1"/>
        </w:numPr>
        <w:shd w:val="clear" w:color="auto" w:fill="FFFFFF" w:themeFill="background1"/>
        <w:tabs>
          <w:tab w:val="left" w:pos="709"/>
          <w:tab w:val="left" w:pos="993"/>
        </w:tabs>
        <w:overflowPunct w:val="0"/>
        <w:autoSpaceDE w:val="0"/>
        <w:autoSpaceDN w:val="0"/>
        <w:adjustRightInd w:val="0"/>
        <w:spacing w:after="0" w:line="240" w:lineRule="auto"/>
        <w:ind w:left="0" w:firstLine="0"/>
        <w:jc w:val="both"/>
        <w:textAlignment w:val="baseline"/>
        <w:rPr>
          <w:rFonts w:ascii="Times New Roman" w:hAnsi="Times New Roman"/>
          <w:sz w:val="24"/>
          <w:szCs w:val="24"/>
        </w:rPr>
      </w:pPr>
      <w:r w:rsidRPr="00FE6241">
        <w:rPr>
          <w:rFonts w:ascii="Times New Roman" w:hAnsi="Times New Roman"/>
          <w:sz w:val="24"/>
          <w:szCs w:val="24"/>
        </w:rPr>
        <w:t>Качество строительных материалов, поставляемых или используемых ПОДРЯДЧИКОМ для производства работ, должно соответствовать требованиям технического задания (в соответствии с рабочей докумен</w:t>
      </w:r>
      <w:r>
        <w:rPr>
          <w:rFonts w:ascii="Times New Roman" w:hAnsi="Times New Roman"/>
          <w:sz w:val="24"/>
          <w:szCs w:val="24"/>
        </w:rPr>
        <w:t xml:space="preserve">тацией), строительным нормам и </w:t>
      </w:r>
      <w:r w:rsidRPr="00FE6241">
        <w:rPr>
          <w:rFonts w:ascii="Times New Roman" w:hAnsi="Times New Roman"/>
          <w:sz w:val="24"/>
          <w:szCs w:val="24"/>
        </w:rPr>
        <w:t>правилам РФ.</w:t>
      </w:r>
    </w:p>
    <w:p w:rsidR="0062785A" w:rsidRPr="002C0BA8" w:rsidRDefault="0062785A" w:rsidP="0062785A">
      <w:pPr>
        <w:numPr>
          <w:ilvl w:val="2"/>
          <w:numId w:val="1"/>
        </w:numPr>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ПОДРЯДЧИК несет ответственность за использование в ходе выполнения Работ некачественных Материалов. ПОДРЯДЧИК обязан осуществлять входной контроль на поступающие на объект материалы в соответствии с Постановлением Правительства Российской Федерации №468 от 21 июня 2010г. с записью в журнале входного контроля.</w:t>
      </w:r>
    </w:p>
    <w:p w:rsidR="0062785A" w:rsidRPr="00FE6241" w:rsidRDefault="0062785A" w:rsidP="0062785A">
      <w:pPr>
        <w:pStyle w:val="ac"/>
        <w:numPr>
          <w:ilvl w:val="2"/>
          <w:numId w:val="1"/>
        </w:numPr>
        <w:shd w:val="clear" w:color="auto" w:fill="FFFFFF" w:themeFill="background1"/>
        <w:tabs>
          <w:tab w:val="left" w:pos="709"/>
          <w:tab w:val="left" w:pos="993"/>
        </w:tabs>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FE6241">
        <w:rPr>
          <w:rFonts w:ascii="Times New Roman" w:eastAsia="Times New Roman" w:hAnsi="Times New Roman"/>
          <w:sz w:val="24"/>
          <w:szCs w:val="24"/>
          <w:lang w:eastAsia="ru-RU"/>
        </w:rPr>
        <w:t>Тара и упаковка, в которой отгружаются материалы должны обеспечивать их полную сохранность, предохранять от повреждений при транспортировке всеми видами транспорта с учетом перевалок, а также предохранять от влияния атмосферных осадков, низких температур в зимний период хранения на Объекте строительства.</w:t>
      </w:r>
    </w:p>
    <w:p w:rsidR="0062785A" w:rsidRPr="0062785A" w:rsidRDefault="0062785A" w:rsidP="00A404FF">
      <w:pPr>
        <w:pStyle w:val="ac"/>
        <w:numPr>
          <w:ilvl w:val="2"/>
          <w:numId w:val="1"/>
        </w:numPr>
        <w:shd w:val="clear" w:color="auto" w:fill="FFFFFF" w:themeFill="background1"/>
        <w:tabs>
          <w:tab w:val="left" w:pos="709"/>
          <w:tab w:val="left" w:pos="993"/>
        </w:tabs>
        <w:overflowPunct w:val="0"/>
        <w:autoSpaceDE w:val="0"/>
        <w:autoSpaceDN w:val="0"/>
        <w:adjustRightInd w:val="0"/>
        <w:spacing w:after="0" w:line="240" w:lineRule="auto"/>
        <w:ind w:left="0" w:firstLine="0"/>
        <w:jc w:val="both"/>
        <w:textAlignment w:val="baseline"/>
        <w:rPr>
          <w:rFonts w:ascii="Times New Roman" w:hAnsi="Times New Roman"/>
          <w:sz w:val="24"/>
          <w:szCs w:val="24"/>
        </w:rPr>
      </w:pPr>
      <w:r w:rsidRPr="0062785A">
        <w:rPr>
          <w:rFonts w:ascii="Times New Roman" w:eastAsia="Times New Roman" w:hAnsi="Times New Roman"/>
          <w:sz w:val="24"/>
          <w:szCs w:val="24"/>
          <w:lang w:eastAsia="ru-RU"/>
        </w:rPr>
        <w:t xml:space="preserve"> ПОДРЯДЧИК несет полную ответственность за убытки, возникшие вследствие поломки, повреждения, порчи, понижение качества, материалов из-за неправильной упаковки, неправильной </w:t>
      </w:r>
      <w:proofErr w:type="spellStart"/>
      <w:r w:rsidRPr="0062785A">
        <w:rPr>
          <w:rFonts w:ascii="Times New Roman" w:eastAsia="Times New Roman" w:hAnsi="Times New Roman"/>
          <w:sz w:val="24"/>
          <w:szCs w:val="24"/>
          <w:lang w:eastAsia="ru-RU"/>
        </w:rPr>
        <w:t>строповки</w:t>
      </w:r>
      <w:proofErr w:type="spellEnd"/>
      <w:r w:rsidRPr="0062785A">
        <w:rPr>
          <w:rFonts w:ascii="Times New Roman" w:eastAsia="Times New Roman" w:hAnsi="Times New Roman"/>
          <w:sz w:val="24"/>
          <w:szCs w:val="24"/>
          <w:lang w:eastAsia="ru-RU"/>
        </w:rPr>
        <w:t xml:space="preserve"> при погрузо-разгрузочных работах, а также за дополнительные расходы, возникшие в связи с неправильной маркировкой и ненадлежащей тарой.</w:t>
      </w:r>
    </w:p>
    <w:p w:rsidR="006B27BC" w:rsidRDefault="0062785A" w:rsidP="006B27BC">
      <w:pPr>
        <w:pStyle w:val="ac"/>
        <w:numPr>
          <w:ilvl w:val="2"/>
          <w:numId w:val="1"/>
        </w:numPr>
        <w:shd w:val="clear" w:color="auto" w:fill="FFFFFF" w:themeFill="background1"/>
        <w:tabs>
          <w:tab w:val="left" w:pos="709"/>
          <w:tab w:val="left" w:pos="993"/>
        </w:tabs>
        <w:overflowPunct w:val="0"/>
        <w:autoSpaceDE w:val="0"/>
        <w:autoSpaceDN w:val="0"/>
        <w:adjustRightInd w:val="0"/>
        <w:spacing w:after="0" w:line="240" w:lineRule="auto"/>
        <w:ind w:left="0" w:firstLine="0"/>
        <w:jc w:val="both"/>
        <w:textAlignment w:val="baseline"/>
        <w:rPr>
          <w:rFonts w:ascii="Times New Roman" w:hAnsi="Times New Roman"/>
          <w:sz w:val="24"/>
          <w:szCs w:val="24"/>
        </w:rPr>
      </w:pPr>
      <w:r w:rsidRPr="0062785A">
        <w:rPr>
          <w:rFonts w:ascii="Times New Roman" w:hAnsi="Times New Roman"/>
          <w:sz w:val="24"/>
          <w:szCs w:val="24"/>
        </w:rPr>
        <w:t>В случае, если соответствующим актом будет установлено ненадлежащее качество поставленных материалов, ПОДРЯДЧИК обязуется устранить их за свой счет, своими силами, без увеличения цены, в течение установленного актом срока.</w:t>
      </w:r>
    </w:p>
    <w:p w:rsidR="006B27BC" w:rsidRPr="006B27BC" w:rsidRDefault="006B27BC" w:rsidP="006B27BC">
      <w:pPr>
        <w:pStyle w:val="ac"/>
        <w:numPr>
          <w:ilvl w:val="2"/>
          <w:numId w:val="1"/>
        </w:numPr>
        <w:shd w:val="clear" w:color="auto" w:fill="FFFFFF" w:themeFill="background1"/>
        <w:tabs>
          <w:tab w:val="left" w:pos="709"/>
          <w:tab w:val="left" w:pos="993"/>
        </w:tabs>
        <w:overflowPunct w:val="0"/>
        <w:autoSpaceDE w:val="0"/>
        <w:autoSpaceDN w:val="0"/>
        <w:adjustRightInd w:val="0"/>
        <w:spacing w:after="0" w:line="240" w:lineRule="auto"/>
        <w:ind w:left="0" w:firstLine="0"/>
        <w:jc w:val="both"/>
        <w:textAlignment w:val="baseline"/>
        <w:rPr>
          <w:rFonts w:ascii="Times New Roman" w:hAnsi="Times New Roman"/>
          <w:sz w:val="24"/>
          <w:szCs w:val="24"/>
        </w:rPr>
      </w:pPr>
      <w:r w:rsidRPr="006B27BC">
        <w:rPr>
          <w:rFonts w:ascii="Times New Roman" w:hAnsi="Times New Roman"/>
          <w:sz w:val="24"/>
          <w:szCs w:val="24"/>
        </w:rPr>
        <w:t xml:space="preserve">ПОДРЯДЧИК обязан ежедневно производить уборку рабочих мест, образовавшиеся отходы складировать в специально отведенных местах, емкостях, контейнерах, обеспечивать погрузку и вывоз мусора к месту утилизации согласно </w:t>
      </w:r>
      <w:proofErr w:type="gramStart"/>
      <w:r w:rsidRPr="006B27BC">
        <w:rPr>
          <w:rFonts w:ascii="Times New Roman" w:hAnsi="Times New Roman"/>
          <w:sz w:val="24"/>
          <w:szCs w:val="24"/>
        </w:rPr>
        <w:t>ФЗ</w:t>
      </w:r>
      <w:proofErr w:type="gramEnd"/>
      <w:r w:rsidRPr="006B27BC">
        <w:rPr>
          <w:rFonts w:ascii="Times New Roman" w:hAnsi="Times New Roman"/>
          <w:sz w:val="24"/>
          <w:szCs w:val="24"/>
        </w:rPr>
        <w:t xml:space="preserve"> об отходах производства и потребления от 24.06.1998 за № 89-ФЗ. </w:t>
      </w:r>
    </w:p>
    <w:p w:rsidR="006B27BC" w:rsidRPr="00FE6241" w:rsidRDefault="006B27BC" w:rsidP="006B27BC">
      <w:pPr>
        <w:pStyle w:val="ac"/>
        <w:overflowPunct w:val="0"/>
        <w:autoSpaceDE w:val="0"/>
        <w:autoSpaceDN w:val="0"/>
        <w:adjustRightInd w:val="0"/>
        <w:spacing w:after="0" w:line="240" w:lineRule="auto"/>
        <w:ind w:left="0" w:firstLine="708"/>
        <w:jc w:val="both"/>
        <w:textAlignment w:val="baseline"/>
        <w:rPr>
          <w:rFonts w:ascii="Times New Roman" w:eastAsia="Times New Roman" w:hAnsi="Times New Roman"/>
          <w:sz w:val="24"/>
          <w:szCs w:val="24"/>
          <w:lang w:eastAsia="ru-RU"/>
        </w:rPr>
      </w:pPr>
      <w:r w:rsidRPr="00FE6241">
        <w:rPr>
          <w:rFonts w:ascii="Times New Roman" w:eastAsia="Times New Roman" w:hAnsi="Times New Roman"/>
          <w:sz w:val="24"/>
          <w:szCs w:val="24"/>
          <w:lang w:eastAsia="ru-RU"/>
        </w:rPr>
        <w:t>В случае невыполнения данных требований к ПОДРЯДЧИКУ применяются штрафные санкции</w:t>
      </w:r>
      <w:r>
        <w:rPr>
          <w:rFonts w:ascii="Times New Roman" w:eastAsia="Times New Roman" w:hAnsi="Times New Roman"/>
          <w:sz w:val="24"/>
          <w:szCs w:val="24"/>
          <w:lang w:eastAsia="ru-RU"/>
        </w:rPr>
        <w:t xml:space="preserve"> в следующем размере: для договоров </w:t>
      </w:r>
      <w:r w:rsidRPr="00FE6241">
        <w:rPr>
          <w:rFonts w:ascii="Times New Roman" w:eastAsia="Times New Roman" w:hAnsi="Times New Roman"/>
          <w:sz w:val="24"/>
          <w:szCs w:val="24"/>
          <w:lang w:eastAsia="ru-RU"/>
        </w:rPr>
        <w:t xml:space="preserve">на сумму </w:t>
      </w:r>
      <w:r w:rsidR="00B27636">
        <w:rPr>
          <w:rFonts w:ascii="Times New Roman" w:eastAsia="Times New Roman" w:hAnsi="Times New Roman"/>
          <w:sz w:val="24"/>
          <w:szCs w:val="24"/>
          <w:lang w:eastAsia="ru-RU"/>
        </w:rPr>
        <w:t>до</w:t>
      </w:r>
      <w:r>
        <w:rPr>
          <w:rFonts w:ascii="Times New Roman" w:eastAsia="Times New Roman" w:hAnsi="Times New Roman"/>
          <w:sz w:val="24"/>
          <w:szCs w:val="24"/>
          <w:lang w:eastAsia="ru-RU"/>
        </w:rPr>
        <w:t xml:space="preserve"> 1 млн. рублей штраф </w:t>
      </w:r>
      <w:r w:rsidR="00B27636">
        <w:rPr>
          <w:rFonts w:ascii="Times New Roman" w:eastAsia="Times New Roman" w:hAnsi="Times New Roman"/>
          <w:sz w:val="24"/>
          <w:szCs w:val="24"/>
          <w:lang w:eastAsia="ru-RU"/>
        </w:rPr>
        <w:t>3</w:t>
      </w:r>
      <w:r>
        <w:rPr>
          <w:rFonts w:ascii="Times New Roman" w:eastAsia="Times New Roman" w:hAnsi="Times New Roman"/>
          <w:sz w:val="24"/>
          <w:szCs w:val="24"/>
          <w:lang w:eastAsia="ru-RU"/>
        </w:rPr>
        <w:t>0 000 (</w:t>
      </w:r>
      <w:r w:rsidR="00B27636">
        <w:rPr>
          <w:rFonts w:ascii="Times New Roman" w:eastAsia="Times New Roman" w:hAnsi="Times New Roman"/>
          <w:sz w:val="24"/>
          <w:szCs w:val="24"/>
          <w:lang w:eastAsia="ru-RU"/>
        </w:rPr>
        <w:t>Тридцать</w:t>
      </w:r>
      <w:r>
        <w:rPr>
          <w:rFonts w:ascii="Times New Roman" w:eastAsia="Times New Roman" w:hAnsi="Times New Roman"/>
          <w:sz w:val="24"/>
          <w:szCs w:val="24"/>
          <w:lang w:eastAsia="ru-RU"/>
        </w:rPr>
        <w:t xml:space="preserve"> тысяч) рублей; для договоров </w:t>
      </w:r>
      <w:r w:rsidRPr="00FE6241">
        <w:rPr>
          <w:rFonts w:ascii="Times New Roman" w:eastAsia="Times New Roman" w:hAnsi="Times New Roman"/>
          <w:sz w:val="24"/>
          <w:szCs w:val="24"/>
          <w:lang w:eastAsia="ru-RU"/>
        </w:rPr>
        <w:t xml:space="preserve">на сумму </w:t>
      </w:r>
      <w:r>
        <w:rPr>
          <w:rFonts w:ascii="Times New Roman" w:eastAsia="Times New Roman" w:hAnsi="Times New Roman"/>
          <w:sz w:val="24"/>
          <w:szCs w:val="24"/>
          <w:lang w:eastAsia="ru-RU"/>
        </w:rPr>
        <w:t>свыше 1 млн. рублей штраф 50 000 (Пятьдесят тысяч) рублей</w:t>
      </w:r>
      <w:r w:rsidR="00B27636">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FE6241">
        <w:rPr>
          <w:rFonts w:ascii="Times New Roman" w:hAnsi="Times New Roman"/>
          <w:sz w:val="24"/>
          <w:szCs w:val="24"/>
        </w:rPr>
        <w:t>Факт нарушения фиксируется в «Талоне</w:t>
      </w:r>
      <w:r w:rsidR="00B27636">
        <w:rPr>
          <w:rFonts w:ascii="Times New Roman" w:hAnsi="Times New Roman"/>
          <w:sz w:val="24"/>
          <w:szCs w:val="24"/>
        </w:rPr>
        <w:t xml:space="preserve"> </w:t>
      </w:r>
      <w:r w:rsidRPr="00FE6241">
        <w:rPr>
          <w:rFonts w:ascii="Times New Roman" w:hAnsi="Times New Roman"/>
          <w:sz w:val="24"/>
          <w:szCs w:val="24"/>
        </w:rPr>
        <w:t xml:space="preserve">нарушителя» (Приложение № 5 к настоящему Договору является шаблоном для заполнения). </w:t>
      </w:r>
      <w:r w:rsidRPr="00FE6241">
        <w:rPr>
          <w:rFonts w:ascii="Times New Roman" w:eastAsia="Times New Roman" w:hAnsi="Times New Roman"/>
          <w:sz w:val="24"/>
          <w:szCs w:val="24"/>
          <w:lang w:eastAsia="ru-RU"/>
        </w:rPr>
        <w:t>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rsidR="007D40AC" w:rsidRDefault="00B27636" w:rsidP="000269AA">
      <w:pPr>
        <w:pStyle w:val="ac"/>
        <w:numPr>
          <w:ilvl w:val="2"/>
          <w:numId w:val="1"/>
        </w:numPr>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7D40AC">
        <w:rPr>
          <w:rFonts w:ascii="Times New Roman" w:eastAsia="Times New Roman" w:hAnsi="Times New Roman"/>
          <w:sz w:val="24"/>
          <w:szCs w:val="24"/>
          <w:lang w:eastAsia="ru-RU"/>
        </w:rPr>
        <w:t xml:space="preserve">ПОДРЯДЧИК обязан все демонтируемые материалы, после проведения демонтажных работ вывезти и произвести </w:t>
      </w:r>
      <w:r w:rsidR="007D40AC" w:rsidRPr="007D40AC">
        <w:rPr>
          <w:rFonts w:ascii="Times New Roman" w:eastAsia="Times New Roman" w:hAnsi="Times New Roman"/>
          <w:sz w:val="24"/>
          <w:szCs w:val="24"/>
          <w:lang w:eastAsia="ru-RU"/>
        </w:rPr>
        <w:t xml:space="preserve">утилизацию собственными силами </w:t>
      </w:r>
      <w:r w:rsidRPr="007D40AC">
        <w:rPr>
          <w:rFonts w:ascii="Times New Roman" w:eastAsia="Times New Roman" w:hAnsi="Times New Roman"/>
          <w:sz w:val="24"/>
          <w:szCs w:val="24"/>
          <w:lang w:eastAsia="ru-RU"/>
        </w:rPr>
        <w:t>в счет стоимости данного договора.</w:t>
      </w:r>
    </w:p>
    <w:p w:rsidR="007D40AC" w:rsidRPr="007D40AC" w:rsidRDefault="007D40AC" w:rsidP="000269AA">
      <w:pPr>
        <w:pStyle w:val="ac"/>
        <w:numPr>
          <w:ilvl w:val="2"/>
          <w:numId w:val="1"/>
        </w:numPr>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7D40AC">
        <w:rPr>
          <w:rFonts w:ascii="Times New Roman" w:hAnsi="Times New Roman"/>
          <w:sz w:val="24"/>
          <w:szCs w:val="24"/>
        </w:rPr>
        <w:t>ПОДРЯДЧИК обязан в</w:t>
      </w:r>
      <w:r w:rsidRPr="007D40AC">
        <w:rPr>
          <w:rFonts w:ascii="Times New Roman" w:eastAsia="Times New Roman" w:hAnsi="Times New Roman"/>
          <w:sz w:val="24"/>
          <w:szCs w:val="24"/>
          <w:lang w:eastAsia="ru-RU"/>
        </w:rPr>
        <w:t>ыполнить работы качественно в соответствии с техническим заданием, а также обеспечить эксплуатации объекта на протяжении гарантийного срока.</w:t>
      </w:r>
    </w:p>
    <w:p w:rsidR="007D40AC" w:rsidRDefault="007D40AC" w:rsidP="007D40AC">
      <w:pPr>
        <w:pStyle w:val="ac"/>
        <w:numPr>
          <w:ilvl w:val="2"/>
          <w:numId w:val="1"/>
        </w:numPr>
        <w:ind w:left="0" w:firstLine="0"/>
        <w:jc w:val="both"/>
        <w:rPr>
          <w:rFonts w:ascii="Times New Roman" w:eastAsia="Times New Roman" w:hAnsi="Times New Roman"/>
          <w:sz w:val="24"/>
          <w:szCs w:val="24"/>
          <w:lang w:eastAsia="ru-RU"/>
        </w:rPr>
      </w:pPr>
      <w:r w:rsidRPr="007D40AC">
        <w:rPr>
          <w:rFonts w:ascii="Times New Roman" w:eastAsia="Times New Roman" w:hAnsi="Times New Roman"/>
          <w:sz w:val="24"/>
          <w:szCs w:val="24"/>
          <w:lang w:eastAsia="ru-RU"/>
        </w:rPr>
        <w:t xml:space="preserve">ПОДРЯДЧИК гарантирует, что на момент заключения договора, он имеет все необходимые для исполнения своих договорных обязательств лицензии, разрешение и Свидетельства о членстве в СРО, которые будут действительны на протяжении всего периода исполнения договорных обязательств ПОДРЯДЧИКА. Стороны договорились считать соблюдение указанных гарантий существенным условием договора. В случае если указанное существенное условие ПОДРЯДЧИКОМ соблюдено не будет, ЗАКАЗЧИК имеет право расторгнуть настоящий договор в соответствии со ст.450 ГК РФ, а ПОДРЯДЧИК при этом несет риск связанных </w:t>
      </w:r>
      <w:proofErr w:type="gramStart"/>
      <w:r w:rsidRPr="007D40AC">
        <w:rPr>
          <w:rFonts w:ascii="Times New Roman" w:eastAsia="Times New Roman" w:hAnsi="Times New Roman"/>
          <w:sz w:val="24"/>
          <w:szCs w:val="24"/>
          <w:lang w:eastAsia="ru-RU"/>
        </w:rPr>
        <w:t>с этим убытко</w:t>
      </w:r>
      <w:r>
        <w:rPr>
          <w:rFonts w:ascii="Times New Roman" w:eastAsia="Times New Roman" w:hAnsi="Times New Roman"/>
          <w:sz w:val="24"/>
          <w:szCs w:val="24"/>
          <w:lang w:eastAsia="ru-RU"/>
        </w:rPr>
        <w:t>в</w:t>
      </w:r>
      <w:proofErr w:type="gramEnd"/>
      <w:r w:rsidRPr="007D40AC">
        <w:rPr>
          <w:rFonts w:ascii="Times New Roman" w:eastAsia="Times New Roman" w:hAnsi="Times New Roman"/>
          <w:sz w:val="24"/>
          <w:szCs w:val="24"/>
          <w:lang w:eastAsia="ru-RU"/>
        </w:rPr>
        <w:t>.</w:t>
      </w:r>
    </w:p>
    <w:p w:rsidR="003F084E" w:rsidRDefault="003F084E" w:rsidP="003F084E">
      <w:pPr>
        <w:pStyle w:val="ac"/>
        <w:ind w:left="0"/>
        <w:jc w:val="both"/>
        <w:rPr>
          <w:rFonts w:ascii="Times New Roman" w:eastAsia="Times New Roman" w:hAnsi="Times New Roman"/>
          <w:sz w:val="24"/>
          <w:szCs w:val="24"/>
          <w:lang w:eastAsia="ru-RU"/>
        </w:rPr>
      </w:pPr>
    </w:p>
    <w:p w:rsidR="003F084E" w:rsidRDefault="003F084E" w:rsidP="003F084E">
      <w:pPr>
        <w:pStyle w:val="ac"/>
        <w:ind w:left="0"/>
        <w:jc w:val="both"/>
        <w:rPr>
          <w:rFonts w:ascii="Times New Roman" w:eastAsia="Times New Roman" w:hAnsi="Times New Roman"/>
          <w:sz w:val="24"/>
          <w:szCs w:val="24"/>
          <w:lang w:eastAsia="ru-RU"/>
        </w:rPr>
      </w:pPr>
    </w:p>
    <w:p w:rsidR="007D40AC" w:rsidRPr="002C0BA8" w:rsidRDefault="007D40AC" w:rsidP="007D40AC">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b/>
          <w:sz w:val="24"/>
          <w:szCs w:val="24"/>
          <w:lang w:eastAsia="ru-RU"/>
        </w:rPr>
      </w:pPr>
      <w:r w:rsidRPr="002C0BA8">
        <w:rPr>
          <w:rFonts w:ascii="Times New Roman" w:eastAsia="Times New Roman" w:hAnsi="Times New Roman"/>
          <w:b/>
          <w:sz w:val="24"/>
          <w:szCs w:val="24"/>
          <w:u w:val="single"/>
          <w:lang w:eastAsia="ru-RU"/>
        </w:rPr>
        <w:t>Права и обязанности ЗАКАЗЧИКА</w:t>
      </w:r>
    </w:p>
    <w:p w:rsidR="007D40AC" w:rsidRPr="002C0BA8" w:rsidRDefault="007D40AC" w:rsidP="007D40AC">
      <w:pPr>
        <w:numPr>
          <w:ilvl w:val="2"/>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ЗАКАЗЧИК вправе в одностороннем порядке вносить изменения и уточнения в техническую документацию при условии, что данные изменения не влекут за собой увеличения объемов работ, выполняем</w:t>
      </w:r>
      <w:r>
        <w:rPr>
          <w:rFonts w:ascii="Times New Roman" w:hAnsi="Times New Roman"/>
          <w:sz w:val="24"/>
          <w:szCs w:val="24"/>
        </w:rPr>
        <w:t xml:space="preserve">ых ПОДРЯДЧИКОМ, и не влияют на </w:t>
      </w:r>
      <w:r w:rsidRPr="002C0BA8">
        <w:rPr>
          <w:rFonts w:ascii="Times New Roman" w:hAnsi="Times New Roman"/>
          <w:sz w:val="24"/>
          <w:szCs w:val="24"/>
        </w:rPr>
        <w:t>сроки производства работ.</w:t>
      </w:r>
    </w:p>
    <w:p w:rsidR="007D40AC" w:rsidRPr="002C0BA8" w:rsidRDefault="007D40AC" w:rsidP="007D40AC">
      <w:pPr>
        <w:numPr>
          <w:ilvl w:val="2"/>
          <w:numId w:val="1"/>
        </w:numPr>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ЗАКАЗЧИК организует собственными силами или с помощью независимой организации технический и авторский надзор за выполнением Работ и проверку соответствия выполняемых работ Рабочей документации с целью соблюдения проектных решений, требований нормативных актов и контроля качества Работ.</w:t>
      </w:r>
    </w:p>
    <w:p w:rsidR="007D40AC" w:rsidRPr="002C0BA8" w:rsidRDefault="007D40AC" w:rsidP="007D40AC">
      <w:pPr>
        <w:numPr>
          <w:ilvl w:val="2"/>
          <w:numId w:val="1"/>
        </w:numPr>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ЗАКАЗЧИК назначает приказом лиц, ответственных за контроль и приемку работ, а также имеющих право подписи актов приемки, актов скрытых работ и иных актов и документов, входящих в состав исполнительной документации.</w:t>
      </w:r>
    </w:p>
    <w:p w:rsidR="007D40AC" w:rsidRPr="002C0BA8" w:rsidRDefault="007D40AC" w:rsidP="007D40AC">
      <w:pPr>
        <w:numPr>
          <w:ilvl w:val="2"/>
          <w:numId w:val="1"/>
        </w:numPr>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 xml:space="preserve">ЗАКАЗЧИК, обнаруживший при осуществлении контроля и надзора отступления от условий настоящего Договора, которые могут ухудшить качество работ, или иные недостатки, обязан немедленно заявить об этом ПОДРЯДЧИКУ. </w:t>
      </w:r>
    </w:p>
    <w:p w:rsidR="007D40AC" w:rsidRPr="002C0BA8" w:rsidRDefault="007D40AC" w:rsidP="007D40AC">
      <w:pPr>
        <w:numPr>
          <w:ilvl w:val="2"/>
          <w:numId w:val="1"/>
        </w:numPr>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В случае необеспеченности или неприменения персоналом ПОДРЯДЧИКА необходимых СИЗ, лицо, назначенное ЗАКАЗЧИКОМ, ответственным за контроль и/или курирующих, со стороны ЗАКАЗЧИКА, вопросы промышленной безопасности и охраны труда имеет право приостанавливать работу ПОДРЯДЧИКА с выдачей соответствующих предписаний.</w:t>
      </w:r>
    </w:p>
    <w:p w:rsidR="00177F85" w:rsidRDefault="00177F85" w:rsidP="00177F85">
      <w:pPr>
        <w:numPr>
          <w:ilvl w:val="2"/>
          <w:numId w:val="1"/>
        </w:numPr>
        <w:overflowPunct w:val="0"/>
        <w:autoSpaceDE w:val="0"/>
        <w:autoSpaceDN w:val="0"/>
        <w:adjustRightInd w:val="0"/>
        <w:spacing w:after="0" w:line="240" w:lineRule="auto"/>
        <w:ind w:left="0" w:firstLine="0"/>
        <w:jc w:val="both"/>
        <w:textAlignment w:val="baseline"/>
        <w:rPr>
          <w:rFonts w:ascii="Times New Roman" w:hAnsi="Times New Roman"/>
          <w:sz w:val="24"/>
          <w:szCs w:val="24"/>
          <w:lang w:eastAsia="ru-RU"/>
        </w:rPr>
      </w:pPr>
      <w:r w:rsidRPr="00FE6241">
        <w:rPr>
          <w:rFonts w:ascii="Times New Roman" w:hAnsi="Times New Roman"/>
          <w:sz w:val="24"/>
          <w:szCs w:val="24"/>
        </w:rPr>
        <w:t>В случае невыполнения ПОДРЯДЧИКОМ требований,</w:t>
      </w:r>
      <w:r>
        <w:rPr>
          <w:rFonts w:ascii="Times New Roman" w:hAnsi="Times New Roman"/>
          <w:sz w:val="24"/>
          <w:szCs w:val="24"/>
        </w:rPr>
        <w:t xml:space="preserve"> указанных в п.4.2.5</w:t>
      </w:r>
      <w:r w:rsidRPr="00FE6241">
        <w:rPr>
          <w:rFonts w:ascii="Times New Roman" w:hAnsi="Times New Roman"/>
          <w:sz w:val="24"/>
          <w:szCs w:val="24"/>
        </w:rPr>
        <w:t>, ЗАКАЗЧИКОМ к ПОДРЯДЧИКУ применяются штрафные санкции на сумму</w:t>
      </w:r>
      <w:r w:rsidRPr="00FE6241">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1</w:t>
      </w:r>
      <w:r w:rsidRPr="00FE6241">
        <w:rPr>
          <w:rFonts w:ascii="Times New Roman" w:eastAsia="Times New Roman" w:hAnsi="Times New Roman"/>
          <w:sz w:val="24"/>
          <w:szCs w:val="24"/>
          <w:lang w:eastAsia="ru-RU"/>
        </w:rPr>
        <w:t> 000 (</w:t>
      </w:r>
      <w:r>
        <w:rPr>
          <w:rFonts w:ascii="Times New Roman" w:eastAsia="Times New Roman" w:hAnsi="Times New Roman"/>
          <w:sz w:val="24"/>
          <w:szCs w:val="24"/>
          <w:lang w:eastAsia="ru-RU"/>
        </w:rPr>
        <w:t>Одна</w:t>
      </w:r>
      <w:r w:rsidRPr="00FE6241">
        <w:rPr>
          <w:rFonts w:ascii="Times New Roman" w:eastAsia="Times New Roman" w:hAnsi="Times New Roman"/>
          <w:sz w:val="24"/>
          <w:szCs w:val="24"/>
          <w:lang w:eastAsia="ru-RU"/>
        </w:rPr>
        <w:t xml:space="preserve"> тысяч</w:t>
      </w:r>
      <w:r>
        <w:rPr>
          <w:rFonts w:ascii="Times New Roman" w:eastAsia="Times New Roman" w:hAnsi="Times New Roman"/>
          <w:sz w:val="24"/>
          <w:szCs w:val="24"/>
          <w:lang w:eastAsia="ru-RU"/>
        </w:rPr>
        <w:t>а</w:t>
      </w:r>
      <w:r w:rsidRPr="00FE6241">
        <w:rPr>
          <w:rFonts w:ascii="Times New Roman" w:eastAsia="Times New Roman" w:hAnsi="Times New Roman"/>
          <w:sz w:val="24"/>
          <w:szCs w:val="24"/>
          <w:lang w:eastAsia="ru-RU"/>
        </w:rPr>
        <w:t>) рублей</w:t>
      </w:r>
      <w:r w:rsidRPr="00FE6241">
        <w:rPr>
          <w:rFonts w:ascii="Times New Roman" w:hAnsi="Times New Roman"/>
          <w:sz w:val="24"/>
          <w:szCs w:val="24"/>
        </w:rPr>
        <w:t>. Факт нарушения фиксируется в «Талоне</w:t>
      </w:r>
      <w:r>
        <w:rPr>
          <w:rFonts w:ascii="Times New Roman" w:hAnsi="Times New Roman"/>
          <w:sz w:val="24"/>
          <w:szCs w:val="24"/>
        </w:rPr>
        <w:t xml:space="preserve"> </w:t>
      </w:r>
      <w:r w:rsidRPr="00FE6241">
        <w:rPr>
          <w:rFonts w:ascii="Times New Roman" w:hAnsi="Times New Roman"/>
          <w:sz w:val="24"/>
          <w:szCs w:val="24"/>
        </w:rPr>
        <w:t xml:space="preserve">нарушителя» (Приложение № 5 к настоящему Договору). </w:t>
      </w:r>
      <w:r w:rsidRPr="00FE6241">
        <w:rPr>
          <w:rFonts w:ascii="Times New Roman" w:eastAsia="Times New Roman" w:hAnsi="Times New Roman"/>
          <w:sz w:val="24"/>
          <w:szCs w:val="24"/>
          <w:lang w:eastAsia="ru-RU"/>
        </w:rPr>
        <w:t>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rsidR="007D40AC" w:rsidRPr="00177F85" w:rsidRDefault="007D40AC" w:rsidP="00177F85">
      <w:pPr>
        <w:numPr>
          <w:ilvl w:val="2"/>
          <w:numId w:val="1"/>
        </w:numPr>
        <w:overflowPunct w:val="0"/>
        <w:autoSpaceDE w:val="0"/>
        <w:autoSpaceDN w:val="0"/>
        <w:adjustRightInd w:val="0"/>
        <w:spacing w:after="0" w:line="240" w:lineRule="auto"/>
        <w:ind w:left="0" w:firstLine="0"/>
        <w:jc w:val="both"/>
        <w:textAlignment w:val="baseline"/>
        <w:rPr>
          <w:rFonts w:ascii="Times New Roman" w:hAnsi="Times New Roman"/>
          <w:sz w:val="24"/>
          <w:szCs w:val="24"/>
          <w:lang w:eastAsia="ru-RU"/>
        </w:rPr>
      </w:pPr>
      <w:r w:rsidRPr="00177F85">
        <w:rPr>
          <w:rFonts w:ascii="Times New Roman" w:eastAsia="Times New Roman" w:hAnsi="Times New Roman"/>
          <w:sz w:val="24"/>
          <w:szCs w:val="24"/>
          <w:lang w:eastAsia="ru-RU"/>
        </w:rPr>
        <w:t>Если при выполнении строительства и связанных с ним работ обнаруживаются препятствия к надлежащему исполнению настоящего договора, каждая из сторон обязана принять все зависящие от нее разумные меры по устранению таких препятствий. Сторона, не исполнившая этой обязанности, утрачивает право на возмещение убытков, причиненных тем, что соответствующие препятствия не были устранены. Расходы, связанные с исполнением указанных в настоящем пункте обязанностей, подлежат возмещению другой стороной в случаях, когда это предусмотрено настоящим договором или законодательством</w:t>
      </w:r>
      <w:r w:rsidR="00177F85">
        <w:rPr>
          <w:rFonts w:ascii="Times New Roman" w:eastAsia="Times New Roman" w:hAnsi="Times New Roman"/>
          <w:sz w:val="24"/>
          <w:szCs w:val="24"/>
          <w:lang w:eastAsia="ru-RU"/>
        </w:rPr>
        <w:t>.</w:t>
      </w:r>
    </w:p>
    <w:p w:rsidR="00177F85" w:rsidRDefault="00177F85" w:rsidP="005869C5">
      <w:pPr>
        <w:pStyle w:val="2"/>
        <w:numPr>
          <w:ilvl w:val="0"/>
          <w:numId w:val="1"/>
        </w:numPr>
        <w:ind w:left="2410" w:hanging="425"/>
        <w:rPr>
          <w:rFonts w:eastAsia="Calibri"/>
        </w:rPr>
      </w:pPr>
      <w:r>
        <w:rPr>
          <w:rFonts w:eastAsia="Calibri"/>
        </w:rPr>
        <w:t>ОХРАНА ТРУДА И ПРОМЫШЛЕННАЯ БЕЗОПАСНОСТЬ</w:t>
      </w:r>
    </w:p>
    <w:p w:rsidR="00940F39" w:rsidRPr="00940F39" w:rsidRDefault="00940F39" w:rsidP="00EB5C26">
      <w:pPr>
        <w:pStyle w:val="2"/>
        <w:spacing w:before="0"/>
        <w:ind w:left="0" w:firstLine="0"/>
        <w:jc w:val="both"/>
        <w:rPr>
          <w:sz w:val="24"/>
          <w:szCs w:val="24"/>
          <w:lang w:eastAsia="ru-RU"/>
        </w:rPr>
      </w:pPr>
      <w:r w:rsidRPr="00940F39">
        <w:rPr>
          <w:b w:val="0"/>
          <w:bCs w:val="0"/>
          <w:sz w:val="24"/>
          <w:szCs w:val="24"/>
          <w:lang w:eastAsia="ru-RU"/>
        </w:rPr>
        <w:t>ПОДРЯДЧИК на территории ЗАКАЗЧИКА, строительной площадке, отведённой для выполнения работ, должен соблюдать требования промышленной безопасности, охраны труда, пожарной безопасности и охраны окружающей среды, предусмотренные законодательством РФ, и иными нормативно-правовыми и нормативно - техническими актами, требования нормативных документов ЗАКАЗЧИКА.</w:t>
      </w:r>
    </w:p>
    <w:p w:rsidR="00940F39" w:rsidRPr="00940F39" w:rsidRDefault="00940F39" w:rsidP="00EB5C26">
      <w:pPr>
        <w:pStyle w:val="2"/>
        <w:spacing w:before="0"/>
        <w:ind w:left="0" w:firstLine="0"/>
        <w:jc w:val="both"/>
        <w:rPr>
          <w:sz w:val="24"/>
          <w:szCs w:val="24"/>
          <w:lang w:eastAsia="ru-RU"/>
        </w:rPr>
      </w:pPr>
      <w:r w:rsidRPr="00940F39">
        <w:rPr>
          <w:b w:val="0"/>
          <w:bCs w:val="0"/>
          <w:sz w:val="24"/>
          <w:szCs w:val="24"/>
          <w:lang w:eastAsia="ru-RU"/>
        </w:rPr>
        <w:t>ПОДРЯДЧИК обязуется при организации и производстве работ в соответствии с нормативными актами Российской Федерации нести полную ответственность за соблюдение и выполнение его сотрудниками норм и правил по охране труда, промышленной безопасности, пожарной безопасности, электробезопасности.</w:t>
      </w:r>
    </w:p>
    <w:p w:rsidR="00940F39" w:rsidRPr="00264DF7" w:rsidRDefault="00264DF7" w:rsidP="00EB5C26">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ПОДРЯДЧИК определяет и оценивает производственные, профессиональные риски. Подрядч</w:t>
      </w:r>
      <w:r>
        <w:rPr>
          <w:rFonts w:ascii="Times New Roman" w:hAnsi="Times New Roman"/>
          <w:sz w:val="24"/>
          <w:szCs w:val="24"/>
        </w:rPr>
        <w:t xml:space="preserve">ик до фактического начала работ </w:t>
      </w:r>
      <w:proofErr w:type="gramStart"/>
      <w:r w:rsidRPr="002C0BA8">
        <w:rPr>
          <w:rFonts w:ascii="Times New Roman" w:hAnsi="Times New Roman"/>
          <w:sz w:val="24"/>
          <w:szCs w:val="24"/>
        </w:rPr>
        <w:t>согласовывают</w:t>
      </w:r>
      <w:proofErr w:type="gramEnd"/>
      <w:r w:rsidRPr="002C0BA8">
        <w:rPr>
          <w:rFonts w:ascii="Times New Roman" w:hAnsi="Times New Roman"/>
          <w:sz w:val="24"/>
          <w:szCs w:val="24"/>
        </w:rPr>
        <w:t xml:space="preserve"> с ЗАКАЗЧИКОМ перечень рисков и мероприятия по их снижению до приемлемого уровня.</w:t>
      </w:r>
    </w:p>
    <w:p w:rsidR="00264DF7" w:rsidRDefault="00264DF7" w:rsidP="00FB045A">
      <w:pPr>
        <w:pStyle w:val="2"/>
        <w:spacing w:before="0"/>
        <w:ind w:left="0" w:firstLine="0"/>
        <w:contextualSpacing/>
        <w:jc w:val="both"/>
        <w:rPr>
          <w:b w:val="0"/>
          <w:bCs w:val="0"/>
          <w:sz w:val="24"/>
          <w:szCs w:val="24"/>
          <w:lang w:eastAsia="ru-RU"/>
        </w:rPr>
      </w:pPr>
      <w:r w:rsidRPr="00264DF7">
        <w:rPr>
          <w:b w:val="0"/>
          <w:bCs w:val="0"/>
          <w:sz w:val="24"/>
          <w:szCs w:val="24"/>
          <w:lang w:eastAsia="ru-RU"/>
        </w:rPr>
        <w:t xml:space="preserve">ПОДРЯДЧИК </w:t>
      </w:r>
      <w:r>
        <w:rPr>
          <w:b w:val="0"/>
          <w:bCs w:val="0"/>
          <w:sz w:val="24"/>
          <w:szCs w:val="24"/>
          <w:lang w:eastAsia="ru-RU"/>
        </w:rPr>
        <w:t xml:space="preserve">до фактического начала работ </w:t>
      </w:r>
      <w:r w:rsidRPr="00264DF7">
        <w:rPr>
          <w:b w:val="0"/>
          <w:bCs w:val="0"/>
          <w:sz w:val="24"/>
          <w:szCs w:val="24"/>
          <w:lang w:eastAsia="ru-RU"/>
        </w:rPr>
        <w:t>предоставляет ЗАКАЗЧИКУ, заверенной подписью и печатью руководителя: список работников; квалификационные удостоверения, подтверждающи</w:t>
      </w:r>
      <w:r>
        <w:rPr>
          <w:b w:val="0"/>
          <w:bCs w:val="0"/>
          <w:sz w:val="24"/>
          <w:szCs w:val="24"/>
          <w:lang w:eastAsia="ru-RU"/>
        </w:rPr>
        <w:t>е</w:t>
      </w:r>
      <w:r w:rsidRPr="00264DF7">
        <w:rPr>
          <w:b w:val="0"/>
          <w:bCs w:val="0"/>
          <w:sz w:val="24"/>
          <w:szCs w:val="24"/>
          <w:lang w:eastAsia="ru-RU"/>
        </w:rPr>
        <w:t xml:space="preserve"> их компетентность в выполнении работ с приложением данных о прохождении обучения и проверке знаний требований промышленной безопасности и охраны труда, данный об аттестации в области промышленной безопасности в соответствии с “Положением об организации </w:t>
      </w:r>
      <w:r w:rsidRPr="00264DF7">
        <w:rPr>
          <w:b w:val="0"/>
          <w:bCs w:val="0"/>
          <w:sz w:val="24"/>
          <w:szCs w:val="24"/>
          <w:lang w:eastAsia="ru-RU"/>
        </w:rPr>
        <w:lastRenderedPageBreak/>
        <w:t>работ по подготовке и аттестации специалистов организаций, поднадзорных Федеральной службе по экологическому, технологическому и атомному надзору (в редакции приказов “</w:t>
      </w:r>
      <w:proofErr w:type="spellStart"/>
      <w:r w:rsidRPr="00264DF7">
        <w:rPr>
          <w:b w:val="0"/>
          <w:bCs w:val="0"/>
          <w:sz w:val="24"/>
          <w:szCs w:val="24"/>
          <w:lang w:eastAsia="ru-RU"/>
        </w:rPr>
        <w:t>Ростехнадзора</w:t>
      </w:r>
      <w:proofErr w:type="spellEnd"/>
      <w:r w:rsidRPr="00264DF7">
        <w:rPr>
          <w:b w:val="0"/>
          <w:bCs w:val="0"/>
          <w:sz w:val="24"/>
          <w:szCs w:val="24"/>
          <w:lang w:eastAsia="ru-RU"/>
        </w:rPr>
        <w:t>” N823 от 27.08.2010г и N714 от 15.12.2011г)” – с обязательным предоставлением копии удостоверений о проверке знаний на группу допуска по электробезопасности.</w:t>
      </w:r>
    </w:p>
    <w:p w:rsidR="00872EA0" w:rsidRPr="00872EA0" w:rsidRDefault="00872EA0" w:rsidP="00FB045A">
      <w:pPr>
        <w:pStyle w:val="2"/>
        <w:ind w:left="0" w:firstLine="0"/>
        <w:contextualSpacing/>
        <w:jc w:val="both"/>
        <w:rPr>
          <w:sz w:val="24"/>
          <w:szCs w:val="24"/>
          <w:lang w:eastAsia="ru-RU"/>
        </w:rPr>
      </w:pPr>
      <w:r w:rsidRPr="00872EA0">
        <w:rPr>
          <w:b w:val="0"/>
          <w:bCs w:val="0"/>
          <w:sz w:val="24"/>
          <w:szCs w:val="24"/>
          <w:lang w:eastAsia="ru-RU"/>
        </w:rPr>
        <w:t>ПОДРЯДЧИК обеспечивает порядок организации безопасных условий труда на объектах, имеющих в своем составе объекты электроснабжения и тепло-газоснабжения, а так же в случае применения в своей работе электрифицированных машин, механизмов и инструментов (строительные и специализированные работы) устанавливаемый на основании требований главы 12 “Организация работ командированного персонала” межотраслевых правил по охране труда (правил безопасности) при эксплуатации электроустановок ПОТ РМ-016-2001; на основании требований главы 13 “допуск персонала строительно-монтажных организаций к работам в действующих электроустановках и в охранной зоне линий электропередач” Межотраслевых правил по охране труда (правил безопасности) при эксплуатации электроустановок ПОТ РМ-016-2001.</w:t>
      </w:r>
    </w:p>
    <w:p w:rsidR="00872EA0" w:rsidRDefault="00872EA0" w:rsidP="00FB045A">
      <w:pPr>
        <w:pStyle w:val="2"/>
        <w:ind w:left="0" w:firstLine="0"/>
        <w:contextualSpacing/>
        <w:jc w:val="both"/>
        <w:rPr>
          <w:b w:val="0"/>
          <w:bCs w:val="0"/>
          <w:sz w:val="24"/>
          <w:szCs w:val="24"/>
          <w:lang w:eastAsia="ru-RU"/>
        </w:rPr>
      </w:pPr>
      <w:r w:rsidRPr="00872EA0">
        <w:rPr>
          <w:b w:val="0"/>
          <w:bCs w:val="0"/>
          <w:sz w:val="24"/>
          <w:szCs w:val="24"/>
          <w:lang w:eastAsia="ru-RU"/>
        </w:rPr>
        <w:t>ПОДРЯДЧИК своими силами и средствами обеспечивает получение необходимых профессиональных допусков, разрешений и лицензий на право осуществления Работ, требуемых в соответствии с действующим законодательством Российской Федерации.</w:t>
      </w:r>
    </w:p>
    <w:p w:rsidR="00176354" w:rsidRPr="00176354" w:rsidRDefault="00176354" w:rsidP="00FB045A">
      <w:pPr>
        <w:pStyle w:val="2"/>
        <w:spacing w:before="0"/>
        <w:ind w:left="0" w:firstLine="0"/>
        <w:contextualSpacing/>
        <w:jc w:val="both"/>
        <w:rPr>
          <w:b w:val="0"/>
          <w:bCs w:val="0"/>
          <w:sz w:val="24"/>
          <w:szCs w:val="24"/>
          <w:lang w:eastAsia="ru-RU"/>
        </w:rPr>
      </w:pPr>
      <w:r w:rsidRPr="00176354">
        <w:rPr>
          <w:b w:val="0"/>
          <w:bCs w:val="0"/>
          <w:sz w:val="24"/>
          <w:szCs w:val="24"/>
          <w:lang w:eastAsia="ru-RU"/>
        </w:rPr>
        <w:t>Подрядные организации осуществляют ведение следующей документации:</w:t>
      </w:r>
    </w:p>
    <w:p w:rsidR="00176354" w:rsidRPr="00176354" w:rsidRDefault="00176354" w:rsidP="00FB045A">
      <w:pPr>
        <w:pStyle w:val="2"/>
        <w:numPr>
          <w:ilvl w:val="0"/>
          <w:numId w:val="0"/>
        </w:numPr>
        <w:spacing w:before="0"/>
        <w:contextualSpacing/>
        <w:jc w:val="both"/>
        <w:rPr>
          <w:b w:val="0"/>
          <w:bCs w:val="0"/>
          <w:sz w:val="24"/>
          <w:szCs w:val="24"/>
          <w:lang w:eastAsia="ru-RU"/>
        </w:rPr>
      </w:pPr>
      <w:r>
        <w:rPr>
          <w:b w:val="0"/>
          <w:bCs w:val="0"/>
          <w:sz w:val="24"/>
          <w:szCs w:val="24"/>
          <w:lang w:eastAsia="ru-RU"/>
        </w:rPr>
        <w:t xml:space="preserve">- </w:t>
      </w:r>
      <w:r w:rsidRPr="00176354">
        <w:rPr>
          <w:b w:val="0"/>
          <w:bCs w:val="0"/>
          <w:sz w:val="24"/>
          <w:szCs w:val="24"/>
          <w:lang w:eastAsia="ru-RU"/>
        </w:rPr>
        <w:t>протоколов проверки знаний персонала;</w:t>
      </w:r>
    </w:p>
    <w:p w:rsidR="00176354" w:rsidRPr="00176354" w:rsidRDefault="00176354" w:rsidP="00FB045A">
      <w:pPr>
        <w:pStyle w:val="2"/>
        <w:numPr>
          <w:ilvl w:val="0"/>
          <w:numId w:val="0"/>
        </w:numPr>
        <w:spacing w:before="0"/>
        <w:contextualSpacing/>
        <w:jc w:val="both"/>
        <w:rPr>
          <w:b w:val="0"/>
          <w:bCs w:val="0"/>
          <w:sz w:val="24"/>
          <w:szCs w:val="24"/>
          <w:lang w:eastAsia="ru-RU"/>
        </w:rPr>
      </w:pPr>
      <w:r>
        <w:rPr>
          <w:b w:val="0"/>
          <w:bCs w:val="0"/>
          <w:sz w:val="24"/>
          <w:szCs w:val="24"/>
          <w:lang w:eastAsia="ru-RU"/>
        </w:rPr>
        <w:t xml:space="preserve">- </w:t>
      </w:r>
      <w:r w:rsidRPr="00176354">
        <w:rPr>
          <w:b w:val="0"/>
          <w:bCs w:val="0"/>
          <w:sz w:val="24"/>
          <w:szCs w:val="24"/>
          <w:lang w:eastAsia="ru-RU"/>
        </w:rPr>
        <w:t>журналов регистрации инструктажей на рабочем месте;</w:t>
      </w:r>
    </w:p>
    <w:p w:rsidR="00176354" w:rsidRDefault="00176354" w:rsidP="00FB045A">
      <w:pPr>
        <w:pStyle w:val="2"/>
        <w:numPr>
          <w:ilvl w:val="0"/>
          <w:numId w:val="0"/>
        </w:numPr>
        <w:spacing w:before="0"/>
        <w:contextualSpacing/>
        <w:jc w:val="both"/>
        <w:rPr>
          <w:b w:val="0"/>
          <w:bCs w:val="0"/>
          <w:sz w:val="24"/>
          <w:szCs w:val="24"/>
          <w:lang w:eastAsia="ru-RU"/>
        </w:rPr>
      </w:pPr>
      <w:r>
        <w:rPr>
          <w:b w:val="0"/>
          <w:bCs w:val="0"/>
          <w:sz w:val="24"/>
          <w:szCs w:val="24"/>
          <w:lang w:eastAsia="ru-RU"/>
        </w:rPr>
        <w:t xml:space="preserve">- </w:t>
      </w:r>
      <w:r w:rsidRPr="00176354">
        <w:rPr>
          <w:b w:val="0"/>
          <w:bCs w:val="0"/>
          <w:sz w:val="24"/>
          <w:szCs w:val="24"/>
          <w:lang w:eastAsia="ru-RU"/>
        </w:rPr>
        <w:t xml:space="preserve">журналов проверки состояния условий труда; </w:t>
      </w:r>
    </w:p>
    <w:p w:rsidR="00176354" w:rsidRPr="00176354" w:rsidRDefault="00176354" w:rsidP="00FB045A">
      <w:pPr>
        <w:pStyle w:val="2"/>
        <w:numPr>
          <w:ilvl w:val="0"/>
          <w:numId w:val="0"/>
        </w:numPr>
        <w:spacing w:before="0"/>
        <w:contextualSpacing/>
        <w:jc w:val="both"/>
        <w:rPr>
          <w:b w:val="0"/>
          <w:bCs w:val="0"/>
          <w:sz w:val="24"/>
          <w:szCs w:val="24"/>
          <w:lang w:eastAsia="ru-RU"/>
        </w:rPr>
      </w:pPr>
      <w:r>
        <w:rPr>
          <w:b w:val="0"/>
          <w:bCs w:val="0"/>
          <w:sz w:val="24"/>
          <w:szCs w:val="24"/>
          <w:lang w:eastAsia="ru-RU"/>
        </w:rPr>
        <w:t xml:space="preserve">- </w:t>
      </w:r>
      <w:r w:rsidRPr="00176354">
        <w:rPr>
          <w:b w:val="0"/>
          <w:bCs w:val="0"/>
          <w:sz w:val="24"/>
          <w:szCs w:val="24"/>
          <w:lang w:eastAsia="ru-RU"/>
        </w:rPr>
        <w:t xml:space="preserve">журналов регистрации несчастных случаев, аварий, инцидентов; </w:t>
      </w:r>
    </w:p>
    <w:p w:rsidR="00176354" w:rsidRPr="00176354" w:rsidRDefault="00176354" w:rsidP="00FB045A">
      <w:pPr>
        <w:pStyle w:val="2"/>
        <w:numPr>
          <w:ilvl w:val="0"/>
          <w:numId w:val="0"/>
        </w:numPr>
        <w:spacing w:before="0"/>
        <w:contextualSpacing/>
        <w:jc w:val="both"/>
        <w:rPr>
          <w:b w:val="0"/>
          <w:bCs w:val="0"/>
          <w:sz w:val="24"/>
          <w:szCs w:val="24"/>
          <w:lang w:eastAsia="ru-RU"/>
        </w:rPr>
      </w:pPr>
      <w:r>
        <w:rPr>
          <w:b w:val="0"/>
          <w:bCs w:val="0"/>
          <w:sz w:val="24"/>
          <w:szCs w:val="24"/>
          <w:lang w:eastAsia="ru-RU"/>
        </w:rPr>
        <w:t xml:space="preserve">- </w:t>
      </w:r>
      <w:r w:rsidRPr="00176354">
        <w:rPr>
          <w:b w:val="0"/>
          <w:bCs w:val="0"/>
          <w:sz w:val="24"/>
          <w:szCs w:val="24"/>
          <w:lang w:eastAsia="ru-RU"/>
        </w:rPr>
        <w:t xml:space="preserve">нарядов-допусков и журналов регистрации работ на проведение работ повышенной опасности; </w:t>
      </w:r>
    </w:p>
    <w:p w:rsidR="00176354" w:rsidRPr="00176354" w:rsidRDefault="00176354" w:rsidP="00FB045A">
      <w:pPr>
        <w:pStyle w:val="2"/>
        <w:numPr>
          <w:ilvl w:val="0"/>
          <w:numId w:val="0"/>
        </w:numPr>
        <w:spacing w:before="0"/>
        <w:contextualSpacing/>
        <w:jc w:val="both"/>
        <w:rPr>
          <w:b w:val="0"/>
          <w:bCs w:val="0"/>
          <w:sz w:val="24"/>
          <w:szCs w:val="24"/>
          <w:lang w:eastAsia="ru-RU"/>
        </w:rPr>
      </w:pPr>
      <w:r>
        <w:rPr>
          <w:b w:val="0"/>
          <w:bCs w:val="0"/>
          <w:sz w:val="24"/>
          <w:szCs w:val="24"/>
          <w:lang w:eastAsia="ru-RU"/>
        </w:rPr>
        <w:t xml:space="preserve">- </w:t>
      </w:r>
      <w:r w:rsidRPr="00176354">
        <w:rPr>
          <w:b w:val="0"/>
          <w:bCs w:val="0"/>
          <w:sz w:val="24"/>
          <w:szCs w:val="24"/>
          <w:lang w:eastAsia="ru-RU"/>
        </w:rPr>
        <w:t>планов (программ) по вопросам обеспечения ПБ и ОТ.</w:t>
      </w:r>
    </w:p>
    <w:p w:rsidR="00176354" w:rsidRPr="00176354" w:rsidRDefault="00176354" w:rsidP="00FB045A">
      <w:pPr>
        <w:pStyle w:val="2"/>
        <w:ind w:left="0" w:firstLine="0"/>
        <w:contextualSpacing/>
        <w:jc w:val="both"/>
        <w:rPr>
          <w:sz w:val="24"/>
          <w:szCs w:val="24"/>
          <w:lang w:eastAsia="ru-RU"/>
        </w:rPr>
      </w:pPr>
      <w:r w:rsidRPr="00176354">
        <w:rPr>
          <w:b w:val="0"/>
          <w:bCs w:val="0"/>
          <w:sz w:val="24"/>
          <w:szCs w:val="24"/>
          <w:lang w:eastAsia="ru-RU"/>
        </w:rPr>
        <w:t>ПОДРЯДЧИК обеспечивает ознакомление своих работников с требованиями по промышленной безопасности при выполнении работ, противопожарной безопасности, охране труда и охране окружающей среды, установленными в нормативных документах ЗАКАЗЧИКА.</w:t>
      </w:r>
    </w:p>
    <w:p w:rsidR="00BC2F5F" w:rsidRPr="00BC2F5F" w:rsidRDefault="00BC2F5F" w:rsidP="00FB045A">
      <w:pPr>
        <w:numPr>
          <w:ilvl w:val="1"/>
          <w:numId w:val="1"/>
        </w:numPr>
        <w:overflowPunct w:val="0"/>
        <w:autoSpaceDE w:val="0"/>
        <w:autoSpaceDN w:val="0"/>
        <w:adjustRightInd w:val="0"/>
        <w:spacing w:after="0"/>
        <w:ind w:left="0" w:firstLine="0"/>
        <w:contextualSpacing/>
        <w:jc w:val="both"/>
        <w:textAlignment w:val="baseline"/>
        <w:rPr>
          <w:rFonts w:ascii="Times New Roman" w:eastAsia="Times New Roman" w:hAnsi="Times New Roman"/>
          <w:sz w:val="24"/>
          <w:szCs w:val="24"/>
          <w:lang w:eastAsia="ru-RU"/>
        </w:rPr>
      </w:pPr>
      <w:r w:rsidRPr="00BC2F5F">
        <w:rPr>
          <w:rFonts w:ascii="Times New Roman" w:hAnsi="Times New Roman"/>
          <w:sz w:val="24"/>
          <w:szCs w:val="24"/>
        </w:rPr>
        <w:t>При допуске персонала ПОДРЯДЧИКА на объекты ЗАКАЗЧИКА для проведения работ ПОДРЯДЧИК обязан:</w:t>
      </w:r>
    </w:p>
    <w:p w:rsidR="00BC2F5F" w:rsidRPr="002C0BA8" w:rsidRDefault="00BC2F5F" w:rsidP="00FC6964">
      <w:pPr>
        <w:numPr>
          <w:ilvl w:val="0"/>
          <w:numId w:val="3"/>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 Обеспечивать режим труда и отдыха работников в соответствии с трудовым законодательством, не допускать работников к исполнению ими трудовых обязанностей без прохождения обязательных медицинских осмотров.</w:t>
      </w:r>
    </w:p>
    <w:p w:rsidR="00BC2F5F" w:rsidRPr="002C0BA8" w:rsidRDefault="00BC2F5F" w:rsidP="00FC6964">
      <w:pPr>
        <w:numPr>
          <w:ilvl w:val="0"/>
          <w:numId w:val="3"/>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провести предварительное обучение правильному использованию СИЗ;</w:t>
      </w:r>
    </w:p>
    <w:p w:rsidR="00BC2F5F" w:rsidRPr="002C0BA8" w:rsidRDefault="00BC2F5F" w:rsidP="00FC6964">
      <w:pPr>
        <w:numPr>
          <w:ilvl w:val="0"/>
          <w:numId w:val="3"/>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 xml:space="preserve">обеспечить работников необходимыми сертифицированными СИЗ; </w:t>
      </w:r>
    </w:p>
    <w:p w:rsidR="00BC2F5F" w:rsidRPr="002C0BA8" w:rsidRDefault="00BC2F5F" w:rsidP="00FC6964">
      <w:pPr>
        <w:numPr>
          <w:ilvl w:val="0"/>
          <w:numId w:val="3"/>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 xml:space="preserve">не допускать к работе своих работников без установленных СИЗ, а также в неисправной, загрязненной спецодежде и </w:t>
      </w:r>
      <w:proofErr w:type="spellStart"/>
      <w:r w:rsidRPr="002C0BA8">
        <w:rPr>
          <w:rFonts w:ascii="Times New Roman" w:eastAsia="Times New Roman" w:hAnsi="Times New Roman"/>
          <w:sz w:val="24"/>
          <w:szCs w:val="24"/>
          <w:lang w:eastAsia="ru-RU"/>
        </w:rPr>
        <w:t>спецобуви</w:t>
      </w:r>
      <w:proofErr w:type="spellEnd"/>
      <w:r w:rsidRPr="002C0BA8">
        <w:rPr>
          <w:rFonts w:ascii="Times New Roman" w:eastAsia="Times New Roman" w:hAnsi="Times New Roman"/>
          <w:sz w:val="24"/>
          <w:szCs w:val="24"/>
          <w:lang w:eastAsia="ru-RU"/>
        </w:rPr>
        <w:t>;</w:t>
      </w:r>
    </w:p>
    <w:p w:rsidR="00BC2F5F" w:rsidRPr="002C0BA8" w:rsidRDefault="00BC2F5F" w:rsidP="00FC6964">
      <w:pPr>
        <w:numPr>
          <w:ilvl w:val="0"/>
          <w:numId w:val="3"/>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 xml:space="preserve">организовать контроль за применением, использованием СИЗ. </w:t>
      </w:r>
    </w:p>
    <w:p w:rsidR="00BC2F5F" w:rsidRPr="002C0BA8" w:rsidRDefault="00BC2F5F" w:rsidP="00FC6964">
      <w:pPr>
        <w:numPr>
          <w:ilvl w:val="0"/>
          <w:numId w:val="3"/>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соблюд</w:t>
      </w:r>
      <w:r>
        <w:rPr>
          <w:rFonts w:ascii="Times New Roman" w:eastAsia="Times New Roman" w:hAnsi="Times New Roman"/>
          <w:sz w:val="24"/>
          <w:szCs w:val="24"/>
          <w:lang w:eastAsia="ru-RU"/>
        </w:rPr>
        <w:t>ать внутренние правила на</w:t>
      </w:r>
      <w:r w:rsidRPr="002C0BA8">
        <w:rPr>
          <w:rFonts w:ascii="Times New Roman" w:eastAsia="Times New Roman" w:hAnsi="Times New Roman"/>
          <w:sz w:val="24"/>
          <w:szCs w:val="24"/>
          <w:lang w:eastAsia="ru-RU"/>
        </w:rPr>
        <w:t xml:space="preserve"> объект</w:t>
      </w:r>
      <w:r>
        <w:rPr>
          <w:rFonts w:ascii="Times New Roman" w:eastAsia="Times New Roman" w:hAnsi="Times New Roman"/>
          <w:sz w:val="24"/>
          <w:szCs w:val="24"/>
          <w:lang w:eastAsia="ru-RU"/>
        </w:rPr>
        <w:t>ах</w:t>
      </w:r>
      <w:r w:rsidRPr="002C0BA8">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АН ДОО «Алмазик».</w:t>
      </w:r>
    </w:p>
    <w:p w:rsidR="00BC2F5F" w:rsidRDefault="00BC2F5F" w:rsidP="00EB5C26">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BC2F5F">
        <w:rPr>
          <w:rFonts w:ascii="Times New Roman" w:hAnsi="Times New Roman"/>
          <w:sz w:val="24"/>
          <w:szCs w:val="24"/>
        </w:rPr>
        <w:t>При производстве работ на объектах ЗАКАЗЧИКА, переданных ПОДРЯДЧИКУ по акту-допуску, выдачу нарядов-допусков на выполнение работ повышенной опасности осуществляет ПОДРЯДЧИК по согласованию с ЗАКАЗЧИКОМ.</w:t>
      </w:r>
    </w:p>
    <w:p w:rsidR="00BC2F5F" w:rsidRPr="00BC2F5F" w:rsidRDefault="00BC2F5F" w:rsidP="00EB5C26">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BC2F5F">
        <w:rPr>
          <w:rFonts w:ascii="Times New Roman" w:hAnsi="Times New Roman"/>
          <w:sz w:val="24"/>
          <w:szCs w:val="24"/>
        </w:rPr>
        <w:t>Персонал ПОДРЯДЧИКА при выполнении работ на производственных объектах ЗАКАЗЧИКА обязан:</w:t>
      </w:r>
    </w:p>
    <w:p w:rsidR="00BC2F5F" w:rsidRPr="002C0BA8" w:rsidRDefault="00BC2F5F" w:rsidP="00FC6964">
      <w:pPr>
        <w:numPr>
          <w:ilvl w:val="0"/>
          <w:numId w:val="4"/>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Соблюдать требования ПБ и ОТ, предусмотренные действующим законодательством Российской Федерации, правилами и нормами;</w:t>
      </w:r>
    </w:p>
    <w:p w:rsidR="00BC2F5F" w:rsidRPr="002C0BA8" w:rsidRDefault="00BC2F5F" w:rsidP="00FC6964">
      <w:pPr>
        <w:numPr>
          <w:ilvl w:val="0"/>
          <w:numId w:val="4"/>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Использовать все рабочее время для выполнения своих должностных и квалификационных обязанностей, воздерживаться от действий, мешающих другим работникам исполнять свои обязанности;</w:t>
      </w:r>
    </w:p>
    <w:p w:rsidR="00BC2F5F" w:rsidRPr="002C0BA8" w:rsidRDefault="00BC2F5F" w:rsidP="00FC6964">
      <w:pPr>
        <w:numPr>
          <w:ilvl w:val="0"/>
          <w:numId w:val="4"/>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Принимать меры к немедленному устранению причин и условий, препятствующих или затрудняющих нормальное производство работы, создающих угрозу жизни и здоровью работающих, и немедленно сообщает о происшествии непосредственному руководителю работ;</w:t>
      </w:r>
    </w:p>
    <w:p w:rsidR="00BC2F5F" w:rsidRPr="002C0BA8" w:rsidRDefault="00BC2F5F" w:rsidP="00FC6964">
      <w:pPr>
        <w:numPr>
          <w:ilvl w:val="0"/>
          <w:numId w:val="4"/>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lastRenderedPageBreak/>
        <w:t xml:space="preserve">использовать спецодежду, </w:t>
      </w:r>
      <w:proofErr w:type="spellStart"/>
      <w:r w:rsidRPr="002C0BA8">
        <w:rPr>
          <w:rFonts w:ascii="Times New Roman" w:hAnsi="Times New Roman"/>
          <w:sz w:val="24"/>
          <w:szCs w:val="24"/>
        </w:rPr>
        <w:t>спецобувь</w:t>
      </w:r>
      <w:proofErr w:type="spellEnd"/>
      <w:r w:rsidRPr="002C0BA8">
        <w:rPr>
          <w:rFonts w:ascii="Times New Roman" w:hAnsi="Times New Roman"/>
          <w:sz w:val="24"/>
          <w:szCs w:val="24"/>
        </w:rPr>
        <w:t xml:space="preserve"> и другие СИЗ согласно установленному порядку и утвержденным ПОДРЯДЧИКОМ нормам;</w:t>
      </w:r>
    </w:p>
    <w:p w:rsidR="00BC2F5F" w:rsidRPr="002C0BA8" w:rsidRDefault="00BC2F5F" w:rsidP="00FC6964">
      <w:pPr>
        <w:numPr>
          <w:ilvl w:val="0"/>
          <w:numId w:val="4"/>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не применять СИЗ с истекшим сроком проверки или/и состояние которых не соответствует выполняемым функциям;</w:t>
      </w:r>
    </w:p>
    <w:p w:rsidR="00BC2F5F" w:rsidRPr="002C0BA8" w:rsidRDefault="00BC2F5F" w:rsidP="00FC6964">
      <w:pPr>
        <w:numPr>
          <w:ilvl w:val="0"/>
          <w:numId w:val="4"/>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содержать свое рабочее место, оборудование и приспособления в порядке, чистоте и исправном состоянии, а также соблюдать чистоту на участке и территории объектов.</w:t>
      </w:r>
    </w:p>
    <w:p w:rsidR="00BC2F5F" w:rsidRDefault="00BC2F5F" w:rsidP="00EB5C26">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BC2F5F">
        <w:rPr>
          <w:rFonts w:ascii="Times New Roman" w:hAnsi="Times New Roman"/>
          <w:sz w:val="24"/>
          <w:szCs w:val="24"/>
        </w:rPr>
        <w:t>ПОДРЯДЧИК обязан контролировать соблюдение трудовой и производственной дисциплины своими сотрудниками, исключающее их нахождение вне зоны, отведённой для выполнения работ.</w:t>
      </w:r>
    </w:p>
    <w:p w:rsidR="00BC2F5F" w:rsidRPr="00BC2F5F" w:rsidRDefault="00BC2F5F" w:rsidP="00EB5C26">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BC2F5F">
        <w:rPr>
          <w:rFonts w:ascii="Times New Roman" w:hAnsi="Times New Roman"/>
          <w:sz w:val="24"/>
          <w:szCs w:val="24"/>
        </w:rPr>
        <w:t xml:space="preserve">ПОДРЯДЧИК обязан </w:t>
      </w:r>
      <w:r w:rsidRPr="00BC2F5F">
        <w:rPr>
          <w:rFonts w:ascii="Times New Roman" w:hAnsi="Times New Roman"/>
          <w:sz w:val="24"/>
          <w:szCs w:val="24"/>
          <w:lang w:bidi="ru-RU"/>
        </w:rPr>
        <w:t xml:space="preserve">не допускать нахождение на </w:t>
      </w:r>
      <w:r w:rsidRPr="00BC2F5F">
        <w:rPr>
          <w:rFonts w:ascii="Times New Roman" w:hAnsi="Times New Roman"/>
          <w:sz w:val="24"/>
          <w:szCs w:val="24"/>
        </w:rPr>
        <w:t xml:space="preserve">территории ЗАКАЗЧИКА </w:t>
      </w:r>
      <w:r w:rsidRPr="00BC2F5F">
        <w:rPr>
          <w:rFonts w:ascii="Times New Roman" w:hAnsi="Times New Roman"/>
          <w:sz w:val="24"/>
          <w:szCs w:val="24"/>
          <w:lang w:bidi="ru-RU"/>
        </w:rPr>
        <w:t xml:space="preserve">работников, находящихся в состоянии алкогольного и/или наркотического опьянения. </w:t>
      </w:r>
      <w:r w:rsidRPr="00BC2F5F">
        <w:rPr>
          <w:rFonts w:ascii="Times New Roman" w:hAnsi="Times New Roman"/>
          <w:sz w:val="24"/>
          <w:szCs w:val="24"/>
        </w:rPr>
        <w:t>В случае невыполнения данных требований к Подрядчику применяются штрафные санкции на сумму</w:t>
      </w:r>
      <w:r w:rsidRPr="00BC2F5F">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2</w:t>
      </w:r>
      <w:r w:rsidRPr="00BC2F5F">
        <w:rPr>
          <w:rFonts w:ascii="Times New Roman" w:eastAsia="Times New Roman" w:hAnsi="Times New Roman"/>
          <w:sz w:val="24"/>
          <w:szCs w:val="24"/>
          <w:lang w:eastAsia="ru-RU"/>
        </w:rPr>
        <w:t>5 000 (</w:t>
      </w:r>
      <w:r>
        <w:rPr>
          <w:rFonts w:ascii="Times New Roman" w:eastAsia="Times New Roman" w:hAnsi="Times New Roman"/>
          <w:sz w:val="24"/>
          <w:szCs w:val="24"/>
          <w:lang w:eastAsia="ru-RU"/>
        </w:rPr>
        <w:t xml:space="preserve">Двадцать </w:t>
      </w:r>
      <w:r w:rsidRPr="00BC2F5F">
        <w:rPr>
          <w:rFonts w:ascii="Times New Roman" w:eastAsia="Times New Roman" w:hAnsi="Times New Roman"/>
          <w:sz w:val="24"/>
          <w:szCs w:val="24"/>
          <w:lang w:eastAsia="ru-RU"/>
        </w:rPr>
        <w:t>пять тысяч) рублей</w:t>
      </w:r>
      <w:r w:rsidRPr="00BC2F5F">
        <w:rPr>
          <w:rFonts w:ascii="Times New Roman" w:hAnsi="Times New Roman"/>
          <w:sz w:val="24"/>
          <w:szCs w:val="24"/>
        </w:rPr>
        <w:t>. Факт нарушения фиксируется в «Талоне</w:t>
      </w:r>
      <w:r>
        <w:rPr>
          <w:rFonts w:ascii="Times New Roman" w:hAnsi="Times New Roman"/>
          <w:sz w:val="24"/>
          <w:szCs w:val="24"/>
        </w:rPr>
        <w:t xml:space="preserve"> </w:t>
      </w:r>
      <w:r w:rsidRPr="00BC2F5F">
        <w:rPr>
          <w:rFonts w:ascii="Times New Roman" w:hAnsi="Times New Roman"/>
          <w:sz w:val="24"/>
          <w:szCs w:val="24"/>
        </w:rPr>
        <w:t xml:space="preserve">нарушителя» (Приложение № 5 к настоящему Договору). </w:t>
      </w:r>
      <w:r w:rsidRPr="00BC2F5F">
        <w:rPr>
          <w:rFonts w:ascii="Times New Roman" w:eastAsia="Times New Roman" w:hAnsi="Times New Roman"/>
          <w:sz w:val="24"/>
          <w:szCs w:val="24"/>
          <w:lang w:eastAsia="ru-RU"/>
        </w:rPr>
        <w:t>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r w:rsidRPr="00BC2F5F">
        <w:rPr>
          <w:rFonts w:ascii="Times New Roman" w:hAnsi="Times New Roman"/>
          <w:sz w:val="24"/>
          <w:szCs w:val="24"/>
        </w:rPr>
        <w:t>.</w:t>
      </w:r>
    </w:p>
    <w:p w:rsidR="007B46C5" w:rsidRPr="00BC2F5F" w:rsidRDefault="007B46C5" w:rsidP="00EB5C26">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BC2F5F">
        <w:rPr>
          <w:rFonts w:ascii="Times New Roman" w:hAnsi="Times New Roman"/>
          <w:sz w:val="24"/>
          <w:szCs w:val="24"/>
        </w:rPr>
        <w:t>При возникновении чрезвычайного происшествия (несчастный случай, авария, инцидент) ПОДРЯДЧИК незамедлительно ставит в известность ЗАКАЗЧИКА. Расследования и учет несчастных случаев, аварий, инцидентов, происшедших с работниками ПОДРЯДЧИКА ведут ПОДРЯДЧИК. В работе комиссии по расследованию принимает участие представитель ЗАКАЗЧИКА.</w:t>
      </w:r>
    </w:p>
    <w:p w:rsidR="007B46C5" w:rsidRDefault="007B46C5" w:rsidP="00EB5C26">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BC2F5F">
        <w:rPr>
          <w:rFonts w:ascii="Times New Roman" w:hAnsi="Times New Roman"/>
          <w:sz w:val="24"/>
          <w:szCs w:val="24"/>
        </w:rPr>
        <w:t>ПОДРЯДЧИК несет ответственность, в том числе адм</w:t>
      </w:r>
      <w:r>
        <w:rPr>
          <w:rFonts w:ascii="Times New Roman" w:hAnsi="Times New Roman"/>
          <w:sz w:val="24"/>
          <w:szCs w:val="24"/>
        </w:rPr>
        <w:t xml:space="preserve">инистративную ответственность, </w:t>
      </w:r>
      <w:r w:rsidRPr="00BC2F5F">
        <w:rPr>
          <w:rFonts w:ascii="Times New Roman" w:hAnsi="Times New Roman"/>
          <w:sz w:val="24"/>
          <w:szCs w:val="24"/>
        </w:rPr>
        <w:t>за нарушение экологического законодательства при выполнении работ, а также обязан возместить в полном объеме вред, причиненный окружающей природной среде, здоровью и имуществу граждан, государству загрязнением окружающей природной среды в соответствии с действующим законодательством.</w:t>
      </w:r>
    </w:p>
    <w:p w:rsidR="007B46C5" w:rsidRDefault="007B46C5" w:rsidP="00EB5C26">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BC2F5F">
        <w:rPr>
          <w:rFonts w:ascii="Times New Roman" w:hAnsi="Times New Roman"/>
          <w:sz w:val="24"/>
          <w:szCs w:val="24"/>
        </w:rPr>
        <w:t>ПОДРЯДЧИК самостоятельно несет ответственность за допущенные им при выполнении Работ нарушения природоохранного законодательства Российский Федерации, компенсирует за свой счет вред, нанесенный окружающей среде.</w:t>
      </w:r>
    </w:p>
    <w:p w:rsidR="007B46C5" w:rsidRDefault="007B46C5" w:rsidP="00EB5C26">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BC2F5F">
        <w:rPr>
          <w:rFonts w:ascii="Times New Roman" w:hAnsi="Times New Roman"/>
          <w:sz w:val="24"/>
          <w:szCs w:val="24"/>
        </w:rPr>
        <w:t>ПОДРЯДЧИК обязуется надлежащим образом устранить нарушения в области промышленной безопасности, противопожарной безопасности, охраны труда и охраны окружающей среды, в сроки, указанные в предписании ЗАКАЗЧИКА, направляемом в адрес ПОДРЯДЧИКА при обнаружении указанных недостатков. Сроки на устранение недостатков должны быть разумными с учетом объективной оценки сложности устранения выявленных недостатков.</w:t>
      </w:r>
    </w:p>
    <w:p w:rsidR="006D291C" w:rsidRDefault="007B46C5" w:rsidP="006D291C">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BC2F5F">
        <w:rPr>
          <w:rFonts w:ascii="Times New Roman" w:hAnsi="Times New Roman"/>
          <w:sz w:val="24"/>
          <w:szCs w:val="24"/>
        </w:rPr>
        <w:t>ПОДРЯДЧИК представля</w:t>
      </w:r>
      <w:r>
        <w:rPr>
          <w:rFonts w:ascii="Times New Roman" w:hAnsi="Times New Roman"/>
          <w:sz w:val="24"/>
          <w:szCs w:val="24"/>
        </w:rPr>
        <w:t>е</w:t>
      </w:r>
      <w:r w:rsidRPr="00BC2F5F">
        <w:rPr>
          <w:rFonts w:ascii="Times New Roman" w:hAnsi="Times New Roman"/>
          <w:sz w:val="24"/>
          <w:szCs w:val="24"/>
        </w:rPr>
        <w:t>т ЗАКАЗЧИКУ отчет о выполнении согласованных с ЗАКАЗЧИКОМ мероприятий и результатах работы в области ПБ и ОТ.</w:t>
      </w:r>
    </w:p>
    <w:p w:rsidR="006D291C" w:rsidRPr="006D291C" w:rsidRDefault="007B46C5" w:rsidP="006D291C">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6D291C">
        <w:rPr>
          <w:rFonts w:ascii="Times New Roman" w:hAnsi="Times New Roman"/>
          <w:sz w:val="24"/>
          <w:szCs w:val="24"/>
        </w:rPr>
        <w:t xml:space="preserve">ПОДРЯДЧИК обязан до фактического начала работ направить ЗАКАЗЧИКУ копию Приказа о назначении аттестованного работника, ответственного </w:t>
      </w:r>
      <w:r w:rsidRPr="006D291C">
        <w:rPr>
          <w:rFonts w:ascii="Times New Roman" w:hAnsi="Times New Roman"/>
          <w:sz w:val="24"/>
          <w:szCs w:val="24"/>
          <w:lang w:bidi="en-US"/>
        </w:rPr>
        <w:t xml:space="preserve">за организацию производственного контроля, за соблюдением требований промышленной безопасности, </w:t>
      </w:r>
      <w:r w:rsidRPr="006D291C">
        <w:rPr>
          <w:rFonts w:ascii="Times New Roman" w:hAnsi="Times New Roman"/>
          <w:sz w:val="24"/>
          <w:szCs w:val="24"/>
        </w:rPr>
        <w:t>безопасное ведение работ, противопожарную безопасность и охрану окружающей среды в период исполнения работ по Договору, за сдачу работ, а также имеющего право подписи актов приемки-сдачи, актов скрытых работ и иных актов и документов, входящих  в состав исполнительной документации.</w:t>
      </w:r>
    </w:p>
    <w:p w:rsidR="007B46C5" w:rsidRPr="006D291C" w:rsidRDefault="007B46C5" w:rsidP="006D291C">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6D291C">
        <w:rPr>
          <w:rFonts w:ascii="Times New Roman" w:eastAsia="Lucida Sans Unicode" w:hAnsi="Times New Roman"/>
          <w:spacing w:val="-10"/>
          <w:sz w:val="24"/>
          <w:szCs w:val="24"/>
        </w:rPr>
        <w:t>ПОДРЯДЧИК до фактического начала выполнения работ обязан предоставить Заказчику: внутреннее Положение об организации производственного контроля за соблюдением требований промышленной безопасности на предприятии, квалификационные удостоверения, подтверждающие обучение и допуск к работе по профессиям.</w:t>
      </w:r>
    </w:p>
    <w:p w:rsidR="00176354" w:rsidRPr="007B46C5" w:rsidRDefault="007B46C5" w:rsidP="00FB045A">
      <w:pPr>
        <w:pStyle w:val="ac"/>
        <w:numPr>
          <w:ilvl w:val="1"/>
          <w:numId w:val="1"/>
        </w:numPr>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7B46C5">
        <w:rPr>
          <w:rFonts w:ascii="Times New Roman" w:eastAsia="Lucida Sans Unicode" w:hAnsi="Times New Roman"/>
          <w:spacing w:val="-10"/>
          <w:sz w:val="24"/>
          <w:szCs w:val="24"/>
        </w:rPr>
        <w:lastRenderedPageBreak/>
        <w:t>ПОДРЯДЧИК обязан соблюдать необходимые требования промышленной и пожарной безопасности, охраны труда и окружающей среды, предусмотренные законодательством Российской Федерации, а также требования внутренних нормативных документов ЗАКАЗЧИКА и нести ответственность за их исполнение.</w:t>
      </w:r>
    </w:p>
    <w:p w:rsidR="007B46C5" w:rsidRDefault="007B46C5" w:rsidP="00FB045A">
      <w:pPr>
        <w:pStyle w:val="2"/>
        <w:ind w:left="0" w:firstLine="0"/>
        <w:contextualSpacing/>
        <w:jc w:val="both"/>
        <w:rPr>
          <w:b w:val="0"/>
          <w:bCs w:val="0"/>
          <w:sz w:val="24"/>
          <w:szCs w:val="24"/>
          <w:lang w:eastAsia="ru-RU"/>
        </w:rPr>
      </w:pPr>
      <w:r w:rsidRPr="007B46C5">
        <w:rPr>
          <w:b w:val="0"/>
          <w:bCs w:val="0"/>
          <w:sz w:val="24"/>
          <w:szCs w:val="24"/>
          <w:lang w:eastAsia="ru-RU"/>
        </w:rPr>
        <w:t>ПОДРЯДЧИК обязан составить и согласовать с ЗАКАЗЧИКОМ перечень профессий и видов работ, к которым предъявляются дополнительные требования безопасности в условиях действия опасных производственных факторов.</w:t>
      </w:r>
    </w:p>
    <w:p w:rsidR="007B46C5" w:rsidRPr="007B46C5" w:rsidRDefault="007B46C5" w:rsidP="00EB5C26">
      <w:pPr>
        <w:pStyle w:val="2"/>
        <w:ind w:left="0" w:firstLine="0"/>
        <w:contextualSpacing/>
        <w:jc w:val="both"/>
        <w:rPr>
          <w:b w:val="0"/>
          <w:bCs w:val="0"/>
          <w:sz w:val="24"/>
          <w:szCs w:val="24"/>
          <w:lang w:eastAsia="ru-RU"/>
        </w:rPr>
      </w:pPr>
      <w:r w:rsidRPr="007B46C5">
        <w:rPr>
          <w:rFonts w:eastAsia="Lucida Sans Unicode"/>
          <w:b w:val="0"/>
          <w:spacing w:val="-10"/>
          <w:sz w:val="24"/>
          <w:szCs w:val="24"/>
        </w:rPr>
        <w:t>При допуске персонала на объекты ЗАКАЗЧИКА для проведения работ ПОДРЯДЧИК обязан:</w:t>
      </w:r>
    </w:p>
    <w:p w:rsidR="007B46C5" w:rsidRPr="007B46C5" w:rsidRDefault="007B46C5" w:rsidP="00FC6964">
      <w:pPr>
        <w:numPr>
          <w:ilvl w:val="1"/>
          <w:numId w:val="7"/>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7B46C5">
        <w:rPr>
          <w:rFonts w:ascii="Times New Roman" w:eastAsia="Times New Roman" w:hAnsi="Times New Roman"/>
          <w:sz w:val="24"/>
          <w:szCs w:val="24"/>
          <w:lang w:eastAsia="ru-RU"/>
        </w:rPr>
        <w:t>ознакомить работников с дополнительными требованиями по промышленной и пожарной безопасности, охраны труда и окружающей среды, установленными в нормативных документах Заказчика.</w:t>
      </w:r>
    </w:p>
    <w:p w:rsidR="007B46C5" w:rsidRPr="007B46C5" w:rsidRDefault="007B46C5" w:rsidP="00FC6964">
      <w:pPr>
        <w:numPr>
          <w:ilvl w:val="1"/>
          <w:numId w:val="7"/>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7B46C5">
        <w:rPr>
          <w:rFonts w:ascii="Times New Roman" w:eastAsia="Times New Roman" w:hAnsi="Times New Roman"/>
          <w:sz w:val="24"/>
          <w:szCs w:val="24"/>
          <w:lang w:eastAsia="ru-RU"/>
        </w:rPr>
        <w:t xml:space="preserve">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 </w:t>
      </w:r>
    </w:p>
    <w:p w:rsidR="007B46C5" w:rsidRPr="007B46C5" w:rsidRDefault="007B46C5" w:rsidP="00FC6964">
      <w:pPr>
        <w:numPr>
          <w:ilvl w:val="1"/>
          <w:numId w:val="7"/>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7B46C5">
        <w:rPr>
          <w:rFonts w:ascii="Times New Roman" w:eastAsia="Times New Roman" w:hAnsi="Times New Roman"/>
          <w:sz w:val="24"/>
          <w:szCs w:val="24"/>
          <w:lang w:eastAsia="ru-RU"/>
        </w:rPr>
        <w:t>обеспечивать режим труда и отдыха работников в соответствии с трудовым законодательством;</w:t>
      </w:r>
    </w:p>
    <w:p w:rsidR="007B46C5" w:rsidRPr="007B46C5" w:rsidRDefault="007B46C5" w:rsidP="00FC6964">
      <w:pPr>
        <w:numPr>
          <w:ilvl w:val="1"/>
          <w:numId w:val="7"/>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7B46C5">
        <w:rPr>
          <w:rFonts w:ascii="Times New Roman" w:eastAsia="Times New Roman" w:hAnsi="Times New Roman"/>
          <w:sz w:val="24"/>
          <w:szCs w:val="24"/>
          <w:lang w:eastAsia="ru-RU"/>
        </w:rPr>
        <w:t>не допускать работников к исполнению ими трудовых обязанностей без прохождения обязательных медицинских осмотров в случаях, предусмотренных законодательством.</w:t>
      </w:r>
    </w:p>
    <w:p w:rsidR="007B46C5" w:rsidRPr="007B46C5" w:rsidRDefault="007B46C5" w:rsidP="00FC6964">
      <w:pPr>
        <w:numPr>
          <w:ilvl w:val="1"/>
          <w:numId w:val="7"/>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7B46C5">
        <w:rPr>
          <w:rFonts w:ascii="Times New Roman" w:eastAsia="Times New Roman" w:hAnsi="Times New Roman"/>
          <w:sz w:val="24"/>
          <w:szCs w:val="24"/>
          <w:lang w:eastAsia="ru-RU"/>
        </w:rPr>
        <w:t>соблюдать внутренние правила режимных объектов Заказчика;</w:t>
      </w:r>
    </w:p>
    <w:p w:rsidR="007B46C5" w:rsidRPr="007B46C5" w:rsidRDefault="007B46C5" w:rsidP="00FC6964">
      <w:pPr>
        <w:numPr>
          <w:ilvl w:val="1"/>
          <w:numId w:val="7"/>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7B46C5">
        <w:rPr>
          <w:rFonts w:ascii="Times New Roman" w:eastAsia="Times New Roman" w:hAnsi="Times New Roman"/>
          <w:sz w:val="24"/>
          <w:szCs w:val="24"/>
          <w:lang w:eastAsia="ru-RU"/>
        </w:rPr>
        <w:t>провести предварительное обучение правильному использованию средств индивидуальной защиты (далее – СИЗ);</w:t>
      </w:r>
    </w:p>
    <w:p w:rsidR="007B46C5" w:rsidRPr="007B46C5" w:rsidRDefault="007B46C5" w:rsidP="00FC6964">
      <w:pPr>
        <w:numPr>
          <w:ilvl w:val="1"/>
          <w:numId w:val="7"/>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7B46C5">
        <w:rPr>
          <w:rFonts w:ascii="Times New Roman" w:eastAsia="Times New Roman" w:hAnsi="Times New Roman"/>
          <w:sz w:val="24"/>
          <w:szCs w:val="24"/>
          <w:lang w:eastAsia="ru-RU"/>
        </w:rPr>
        <w:t xml:space="preserve">обеспечить работников необходимыми сертифицированными СИЗ; </w:t>
      </w:r>
    </w:p>
    <w:p w:rsidR="007B46C5" w:rsidRPr="007B46C5" w:rsidRDefault="007B46C5" w:rsidP="00FC6964">
      <w:pPr>
        <w:numPr>
          <w:ilvl w:val="1"/>
          <w:numId w:val="7"/>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7B46C5">
        <w:rPr>
          <w:rFonts w:ascii="Times New Roman" w:eastAsia="Times New Roman" w:hAnsi="Times New Roman"/>
          <w:sz w:val="24"/>
          <w:szCs w:val="24"/>
          <w:lang w:eastAsia="ru-RU"/>
        </w:rPr>
        <w:t xml:space="preserve">не допускать к работе персонал при отсутствии СИЗ, а также в неисправной, загрязненной спецодежде и </w:t>
      </w:r>
      <w:proofErr w:type="spellStart"/>
      <w:r w:rsidRPr="007B46C5">
        <w:rPr>
          <w:rFonts w:ascii="Times New Roman" w:eastAsia="Times New Roman" w:hAnsi="Times New Roman"/>
          <w:sz w:val="24"/>
          <w:szCs w:val="24"/>
          <w:lang w:eastAsia="ru-RU"/>
        </w:rPr>
        <w:t>спецобуви</w:t>
      </w:r>
      <w:proofErr w:type="spellEnd"/>
      <w:r w:rsidRPr="007B46C5">
        <w:rPr>
          <w:rFonts w:ascii="Times New Roman" w:eastAsia="Times New Roman" w:hAnsi="Times New Roman"/>
          <w:sz w:val="24"/>
          <w:szCs w:val="24"/>
          <w:lang w:eastAsia="ru-RU"/>
        </w:rPr>
        <w:t>;</w:t>
      </w:r>
    </w:p>
    <w:p w:rsidR="007B46C5" w:rsidRPr="007B46C5" w:rsidRDefault="007B46C5" w:rsidP="00FC6964">
      <w:pPr>
        <w:numPr>
          <w:ilvl w:val="1"/>
          <w:numId w:val="7"/>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7B46C5">
        <w:rPr>
          <w:rFonts w:ascii="Times New Roman" w:eastAsia="Times New Roman" w:hAnsi="Times New Roman"/>
          <w:sz w:val="24"/>
          <w:szCs w:val="24"/>
          <w:lang w:eastAsia="ru-RU"/>
        </w:rPr>
        <w:t>организовать контроль за применением и использованием СИЗ</w:t>
      </w:r>
      <w:r>
        <w:rPr>
          <w:rFonts w:ascii="Times New Roman" w:eastAsia="Times New Roman" w:hAnsi="Times New Roman"/>
          <w:sz w:val="24"/>
          <w:szCs w:val="24"/>
          <w:lang w:eastAsia="ru-RU"/>
        </w:rPr>
        <w:t>.</w:t>
      </w:r>
    </w:p>
    <w:p w:rsidR="00FE274D" w:rsidRDefault="00FE274D" w:rsidP="00EB5C26">
      <w:pPr>
        <w:pStyle w:val="2"/>
        <w:ind w:left="0" w:firstLine="0"/>
        <w:contextualSpacing/>
        <w:jc w:val="both"/>
        <w:rPr>
          <w:b w:val="0"/>
          <w:bCs w:val="0"/>
          <w:sz w:val="24"/>
          <w:szCs w:val="24"/>
          <w:lang w:eastAsia="ru-RU"/>
        </w:rPr>
      </w:pPr>
      <w:r w:rsidRPr="00FE274D">
        <w:rPr>
          <w:b w:val="0"/>
          <w:bCs w:val="0"/>
          <w:sz w:val="24"/>
          <w:szCs w:val="24"/>
          <w:lang w:eastAsia="ru-RU"/>
        </w:rPr>
        <w:t>ПОДРЯДЧИК обязан обеспечить выполнение собственным персоналом при выполнении работ на производственных объектах ЗАКАЗЧИКА следующих условий:</w:t>
      </w:r>
    </w:p>
    <w:p w:rsidR="00FE274D" w:rsidRDefault="00FE274D" w:rsidP="00EB5C26">
      <w:pPr>
        <w:pStyle w:val="2"/>
        <w:numPr>
          <w:ilvl w:val="0"/>
          <w:numId w:val="0"/>
        </w:numPr>
        <w:contextualSpacing/>
        <w:jc w:val="both"/>
        <w:rPr>
          <w:b w:val="0"/>
          <w:bCs w:val="0"/>
          <w:sz w:val="24"/>
          <w:szCs w:val="24"/>
          <w:lang w:eastAsia="ru-RU"/>
        </w:rPr>
      </w:pPr>
      <w:r>
        <w:rPr>
          <w:b w:val="0"/>
          <w:bCs w:val="0"/>
          <w:sz w:val="24"/>
          <w:szCs w:val="24"/>
          <w:lang w:eastAsia="ru-RU"/>
        </w:rPr>
        <w:t xml:space="preserve">- </w:t>
      </w:r>
      <w:r w:rsidRPr="00FE274D">
        <w:rPr>
          <w:b w:val="0"/>
          <w:bCs w:val="0"/>
          <w:sz w:val="24"/>
          <w:szCs w:val="24"/>
          <w:lang w:eastAsia="ru-RU"/>
        </w:rPr>
        <w:t xml:space="preserve">использование спецодежды, </w:t>
      </w:r>
      <w:proofErr w:type="spellStart"/>
      <w:r w:rsidRPr="00FE274D">
        <w:rPr>
          <w:b w:val="0"/>
          <w:bCs w:val="0"/>
          <w:sz w:val="24"/>
          <w:szCs w:val="24"/>
          <w:lang w:eastAsia="ru-RU"/>
        </w:rPr>
        <w:t>спецобуви</w:t>
      </w:r>
      <w:proofErr w:type="spellEnd"/>
      <w:r w:rsidRPr="00FE274D">
        <w:rPr>
          <w:b w:val="0"/>
          <w:bCs w:val="0"/>
          <w:sz w:val="24"/>
          <w:szCs w:val="24"/>
          <w:lang w:eastAsia="ru-RU"/>
        </w:rPr>
        <w:t xml:space="preserve"> и других СИЗ согласно установленному порядку и утвержденным нормам;</w:t>
      </w:r>
    </w:p>
    <w:p w:rsidR="00FE274D" w:rsidRPr="00FE274D" w:rsidRDefault="00FE274D" w:rsidP="00EB5C26">
      <w:pPr>
        <w:pStyle w:val="2"/>
        <w:numPr>
          <w:ilvl w:val="0"/>
          <w:numId w:val="0"/>
        </w:numPr>
        <w:contextualSpacing/>
        <w:jc w:val="both"/>
        <w:rPr>
          <w:b w:val="0"/>
          <w:bCs w:val="0"/>
          <w:sz w:val="24"/>
          <w:szCs w:val="24"/>
          <w:lang w:eastAsia="ru-RU"/>
        </w:rPr>
      </w:pPr>
      <w:r>
        <w:rPr>
          <w:b w:val="0"/>
          <w:bCs w:val="0"/>
          <w:sz w:val="24"/>
          <w:szCs w:val="24"/>
          <w:lang w:eastAsia="ru-RU"/>
        </w:rPr>
        <w:t xml:space="preserve">- </w:t>
      </w:r>
      <w:r w:rsidRPr="00FE274D">
        <w:rPr>
          <w:b w:val="0"/>
          <w:bCs w:val="0"/>
          <w:sz w:val="24"/>
          <w:szCs w:val="24"/>
          <w:lang w:eastAsia="ru-RU"/>
        </w:rPr>
        <w:t>неприменение СИЗ с истекшим сроком проверки или/и состояние которых не соответствует выполняемым функциям;</w:t>
      </w:r>
    </w:p>
    <w:p w:rsidR="002A5F15" w:rsidRDefault="00FE274D" w:rsidP="002A5F15">
      <w:pPr>
        <w:pStyle w:val="2"/>
        <w:numPr>
          <w:ilvl w:val="0"/>
          <w:numId w:val="0"/>
        </w:numPr>
        <w:contextualSpacing/>
        <w:jc w:val="both"/>
        <w:rPr>
          <w:b w:val="0"/>
          <w:bCs w:val="0"/>
          <w:sz w:val="24"/>
          <w:szCs w:val="24"/>
          <w:lang w:eastAsia="ru-RU"/>
        </w:rPr>
      </w:pPr>
      <w:r>
        <w:rPr>
          <w:b w:val="0"/>
          <w:bCs w:val="0"/>
          <w:sz w:val="24"/>
          <w:szCs w:val="24"/>
          <w:lang w:eastAsia="ru-RU"/>
        </w:rPr>
        <w:t xml:space="preserve">- </w:t>
      </w:r>
      <w:r w:rsidRPr="00FE274D">
        <w:rPr>
          <w:b w:val="0"/>
          <w:bCs w:val="0"/>
          <w:sz w:val="24"/>
          <w:szCs w:val="24"/>
          <w:lang w:eastAsia="ru-RU"/>
        </w:rPr>
        <w:t>недопущение на территорию Заказчика работников, находящихся в состоянии алкогольного или наркотического опьянения.</w:t>
      </w:r>
    </w:p>
    <w:p w:rsidR="002A5F15" w:rsidRDefault="002A5F15" w:rsidP="002A5F15">
      <w:pPr>
        <w:spacing w:after="0"/>
        <w:rPr>
          <w:rFonts w:ascii="Times New Roman" w:hAnsi="Times New Roman"/>
        </w:rPr>
      </w:pPr>
      <w:r w:rsidRPr="002A5F15">
        <w:rPr>
          <w:rFonts w:ascii="Times New Roman" w:hAnsi="Times New Roman"/>
          <w:b/>
          <w:i/>
        </w:rPr>
        <w:t>5.2</w:t>
      </w:r>
      <w:r w:rsidR="003F084E">
        <w:rPr>
          <w:rFonts w:ascii="Times New Roman" w:hAnsi="Times New Roman"/>
          <w:b/>
          <w:i/>
        </w:rPr>
        <w:t>5</w:t>
      </w:r>
      <w:r w:rsidRPr="002A5F15">
        <w:rPr>
          <w:rFonts w:ascii="Times New Roman" w:hAnsi="Times New Roman"/>
          <w:b/>
          <w:i/>
        </w:rPr>
        <w:t>.</w:t>
      </w:r>
      <w:r w:rsidRPr="002A5F15">
        <w:rPr>
          <w:rFonts w:ascii="Times New Roman" w:hAnsi="Times New Roman"/>
        </w:rPr>
        <w:t xml:space="preserve"> </w:t>
      </w:r>
      <w:r w:rsidR="00FE274D" w:rsidRPr="002A5F15">
        <w:rPr>
          <w:rFonts w:ascii="Times New Roman" w:hAnsi="Times New Roman"/>
        </w:rPr>
        <w:t>При производстве работ на объектах ЗАКАЗЧИКА ПОДРЯДЧИК обязан:</w:t>
      </w:r>
    </w:p>
    <w:p w:rsidR="00FE274D" w:rsidRPr="00FE6241" w:rsidRDefault="002A5F15" w:rsidP="002A5F15">
      <w:pPr>
        <w:spacing w:after="0"/>
        <w:jc w:val="both"/>
        <w:rPr>
          <w:rFonts w:ascii="Times New Roman" w:eastAsia="Times New Roman" w:hAnsi="Times New Roman"/>
          <w:sz w:val="24"/>
          <w:szCs w:val="24"/>
          <w:lang w:eastAsia="ru-RU"/>
        </w:rPr>
      </w:pPr>
      <w:r>
        <w:rPr>
          <w:rFonts w:ascii="Times New Roman" w:hAnsi="Times New Roman"/>
        </w:rPr>
        <w:t xml:space="preserve">- </w:t>
      </w:r>
      <w:r w:rsidR="00FE274D" w:rsidRPr="00FE6241">
        <w:rPr>
          <w:rFonts w:ascii="Times New Roman" w:eastAsia="Lucida Sans Unicode" w:hAnsi="Times New Roman"/>
          <w:spacing w:val="-10"/>
          <w:sz w:val="24"/>
          <w:szCs w:val="24"/>
        </w:rPr>
        <w:t>обеспечивать проведение производственного контроля в области промышленной безопасности в соответствии с требованиями законодательства Российской Федерации (Федеральный закон от 21.07.97 № 116-ФЗ "О промышленной безопасности опасных производственных объектов");</w:t>
      </w:r>
    </w:p>
    <w:p w:rsidR="00FE274D" w:rsidRPr="00FE6241" w:rsidRDefault="00FE274D" w:rsidP="00FC6964">
      <w:pPr>
        <w:pStyle w:val="ac"/>
        <w:numPr>
          <w:ilvl w:val="1"/>
          <w:numId w:val="8"/>
        </w:numPr>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FE6241">
        <w:rPr>
          <w:rFonts w:ascii="Times New Roman" w:eastAsia="Lucida Sans Unicode" w:hAnsi="Times New Roman"/>
          <w:spacing w:val="-10"/>
          <w:sz w:val="24"/>
          <w:szCs w:val="24"/>
        </w:rPr>
        <w:t>по согласованию с Заказчиком осуществлять выдачу нарядов-допусков на выполнение работ повышенной опасности;</w:t>
      </w:r>
    </w:p>
    <w:p w:rsidR="00FE274D" w:rsidRPr="00FE6241" w:rsidRDefault="00FE274D" w:rsidP="00FC6964">
      <w:pPr>
        <w:pStyle w:val="ac"/>
        <w:numPr>
          <w:ilvl w:val="1"/>
          <w:numId w:val="8"/>
        </w:numPr>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FE6241">
        <w:rPr>
          <w:rFonts w:ascii="Times New Roman" w:eastAsia="Lucida Sans Unicode" w:hAnsi="Times New Roman"/>
          <w:spacing w:val="-10"/>
          <w:sz w:val="24"/>
          <w:szCs w:val="24"/>
        </w:rPr>
        <w:t>содействовать проведению надзора со стороны Заказчика за выполнением требований по обеспечению ПБ и ОТ;</w:t>
      </w:r>
    </w:p>
    <w:p w:rsidR="00FE274D" w:rsidRPr="00FE6241" w:rsidRDefault="00FE274D" w:rsidP="00FC6964">
      <w:pPr>
        <w:pStyle w:val="ac"/>
        <w:numPr>
          <w:ilvl w:val="1"/>
          <w:numId w:val="8"/>
        </w:numPr>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FE6241">
        <w:rPr>
          <w:rFonts w:ascii="Times New Roman" w:eastAsia="Lucida Sans Unicode" w:hAnsi="Times New Roman"/>
          <w:spacing w:val="-10"/>
          <w:sz w:val="24"/>
          <w:szCs w:val="24"/>
        </w:rPr>
        <w:t>обеспечить устранение нарушений, выявленных Заказчиком, и своевременное письменное уведомление (отчет) об их устранении;</w:t>
      </w:r>
    </w:p>
    <w:p w:rsidR="00FE274D" w:rsidRPr="00FE6241" w:rsidRDefault="00FE274D" w:rsidP="00FC6964">
      <w:pPr>
        <w:pStyle w:val="ac"/>
        <w:numPr>
          <w:ilvl w:val="1"/>
          <w:numId w:val="8"/>
        </w:numPr>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FE6241">
        <w:rPr>
          <w:rFonts w:ascii="Times New Roman" w:eastAsia="Lucida Sans Unicode" w:hAnsi="Times New Roman"/>
          <w:spacing w:val="-10"/>
          <w:sz w:val="24"/>
          <w:szCs w:val="24"/>
        </w:rPr>
        <w:t xml:space="preserve">определить, оценить и согласовывать с Заказчиком перечень производственных (профессиональных) рисков и мероприятия по их снижению до приемлемого уровня; </w:t>
      </w:r>
    </w:p>
    <w:p w:rsidR="00FE274D" w:rsidRPr="002A5F15" w:rsidRDefault="00FE274D" w:rsidP="00FC6964">
      <w:pPr>
        <w:pStyle w:val="ac"/>
        <w:numPr>
          <w:ilvl w:val="1"/>
          <w:numId w:val="8"/>
        </w:numPr>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FE6241">
        <w:rPr>
          <w:rFonts w:ascii="Times New Roman" w:eastAsia="Lucida Sans Unicode" w:hAnsi="Times New Roman"/>
          <w:spacing w:val="-10"/>
          <w:sz w:val="24"/>
          <w:szCs w:val="24"/>
        </w:rPr>
        <w:t>в случаях, предусмотренных законодательством, провести экспертизу промышленной безопасности объектов, подлежащих такой экспертизе в порядке, установленном федеральными нормами и правилами в об</w:t>
      </w:r>
      <w:r>
        <w:rPr>
          <w:rFonts w:ascii="Times New Roman" w:eastAsia="Lucida Sans Unicode" w:hAnsi="Times New Roman"/>
          <w:spacing w:val="-10"/>
          <w:sz w:val="24"/>
          <w:szCs w:val="24"/>
        </w:rPr>
        <w:t>ласти промышленной безопасности.</w:t>
      </w:r>
    </w:p>
    <w:p w:rsidR="00C9389E" w:rsidRPr="003F084E" w:rsidRDefault="00F06D86" w:rsidP="003F084E">
      <w:pPr>
        <w:contextualSpacing/>
        <w:jc w:val="both"/>
        <w:rPr>
          <w:rFonts w:ascii="Times New Roman" w:hAnsi="Times New Roman"/>
          <w:b/>
          <w:bCs/>
          <w:sz w:val="24"/>
          <w:szCs w:val="24"/>
          <w:lang w:eastAsia="ru-RU"/>
        </w:rPr>
      </w:pPr>
      <w:r w:rsidRPr="00F06D86">
        <w:rPr>
          <w:rFonts w:ascii="Times New Roman" w:eastAsia="Lucida Sans Unicode" w:hAnsi="Times New Roman"/>
          <w:b/>
          <w:i/>
        </w:rPr>
        <w:t>5.2</w:t>
      </w:r>
      <w:r w:rsidR="003F084E">
        <w:rPr>
          <w:rFonts w:ascii="Times New Roman" w:eastAsia="Lucida Sans Unicode" w:hAnsi="Times New Roman"/>
          <w:b/>
          <w:i/>
        </w:rPr>
        <w:t>6</w:t>
      </w:r>
      <w:r w:rsidRPr="003F084E">
        <w:rPr>
          <w:rFonts w:ascii="Times New Roman" w:eastAsia="Lucida Sans Unicode" w:hAnsi="Times New Roman"/>
          <w:b/>
          <w:i/>
        </w:rPr>
        <w:t>.</w:t>
      </w:r>
      <w:r w:rsidRPr="003F084E">
        <w:rPr>
          <w:rFonts w:ascii="Times New Roman" w:eastAsia="Lucida Sans Unicode" w:hAnsi="Times New Roman"/>
        </w:rPr>
        <w:t xml:space="preserve"> </w:t>
      </w:r>
      <w:r w:rsidR="00C9389E" w:rsidRPr="003F084E">
        <w:rPr>
          <w:rFonts w:ascii="Times New Roman" w:hAnsi="Times New Roman"/>
          <w:sz w:val="24"/>
          <w:szCs w:val="24"/>
          <w:lang w:eastAsia="ru-RU"/>
        </w:rPr>
        <w:t xml:space="preserve">В случае неисполнения и/или нарушения ПОДРЯДЧИКОМ требований промышленной и пожарной безопасности, охраны труда и окружающей среды, лицо, назначенное ЗАКАЗЧИКОМ, ответственным за контроль и/или курирующее со стороны ЗАКАЗЧИКА, вопросы промышленной безопасности и охраны труда имеет право приостанавливать работу ПОДРЯДЧИКА с выдачей </w:t>
      </w:r>
      <w:r w:rsidR="00C9389E" w:rsidRPr="003F084E">
        <w:rPr>
          <w:rFonts w:ascii="Times New Roman" w:hAnsi="Times New Roman"/>
          <w:sz w:val="24"/>
          <w:szCs w:val="24"/>
          <w:lang w:eastAsia="ru-RU"/>
        </w:rPr>
        <w:lastRenderedPageBreak/>
        <w:t>соответствующих предписаний, обязательных для исполнения ПОДРЯДЧИКОМ. При этом ПОДРЯДЧИК продолжает нести ответственность за соблюдение установленных сроков выполнения работ.</w:t>
      </w:r>
    </w:p>
    <w:p w:rsidR="00C9389E" w:rsidRPr="003F084E" w:rsidRDefault="00C9389E" w:rsidP="003F084E">
      <w:pPr>
        <w:pStyle w:val="2"/>
        <w:numPr>
          <w:ilvl w:val="1"/>
          <w:numId w:val="12"/>
        </w:numPr>
        <w:spacing w:before="0"/>
        <w:ind w:left="0" w:firstLine="0"/>
        <w:jc w:val="both"/>
        <w:rPr>
          <w:b w:val="0"/>
          <w:bCs w:val="0"/>
          <w:sz w:val="24"/>
          <w:szCs w:val="24"/>
          <w:lang w:eastAsia="ru-RU"/>
        </w:rPr>
      </w:pPr>
      <w:r w:rsidRPr="003F084E">
        <w:rPr>
          <w:b w:val="0"/>
          <w:bCs w:val="0"/>
          <w:sz w:val="24"/>
          <w:szCs w:val="24"/>
          <w:lang w:eastAsia="ru-RU"/>
        </w:rPr>
        <w:t>ПОДРЯДЧИК обязан обеспечить в счет цены договора соблюдение правил охраны труда и промышленной безопасности, техники безопасности ведения работ, противопожарную безопасность, а также сохранность (объекта), выполненных работ до момента передачи результата работ по акту.</w:t>
      </w:r>
    </w:p>
    <w:p w:rsidR="00C9389E" w:rsidRPr="00C9389E" w:rsidRDefault="00C9389E" w:rsidP="00C9389E">
      <w:pPr>
        <w:pStyle w:val="2"/>
        <w:spacing w:before="0"/>
        <w:ind w:left="0" w:firstLine="0"/>
        <w:jc w:val="both"/>
        <w:rPr>
          <w:b w:val="0"/>
          <w:bCs w:val="0"/>
          <w:sz w:val="24"/>
          <w:szCs w:val="24"/>
          <w:lang w:eastAsia="ru-RU"/>
        </w:rPr>
      </w:pPr>
      <w:r w:rsidRPr="00C9389E">
        <w:rPr>
          <w:b w:val="0"/>
          <w:bCs w:val="0"/>
          <w:sz w:val="24"/>
          <w:szCs w:val="24"/>
          <w:lang w:eastAsia="ru-RU"/>
        </w:rPr>
        <w:t xml:space="preserve">В случае неисполнения и/или нарушения ПОДРЯДЧИКОМ требований промышленной и пожарной безопасности, охраны труда и окружающей среды, к ПОДРЯДЧИКУ применяются штрафные санкции в размере, предусмотренном «Списком штрафных санкций» (Приложение № </w:t>
      </w:r>
      <w:r>
        <w:rPr>
          <w:b w:val="0"/>
          <w:bCs w:val="0"/>
          <w:sz w:val="24"/>
          <w:szCs w:val="24"/>
          <w:lang w:eastAsia="ru-RU"/>
        </w:rPr>
        <w:t>4</w:t>
      </w:r>
      <w:r w:rsidRPr="00C9389E">
        <w:rPr>
          <w:b w:val="0"/>
          <w:bCs w:val="0"/>
          <w:sz w:val="24"/>
          <w:szCs w:val="24"/>
          <w:lang w:eastAsia="ru-RU"/>
        </w:rPr>
        <w:t>, являющееся неотъемлемой частью настоящего договора). Факт нарушения фиксируется в «Талоне</w:t>
      </w:r>
      <w:r>
        <w:rPr>
          <w:b w:val="0"/>
          <w:bCs w:val="0"/>
          <w:sz w:val="24"/>
          <w:szCs w:val="24"/>
          <w:lang w:eastAsia="ru-RU"/>
        </w:rPr>
        <w:t xml:space="preserve"> </w:t>
      </w:r>
      <w:r w:rsidRPr="00C9389E">
        <w:rPr>
          <w:b w:val="0"/>
          <w:bCs w:val="0"/>
          <w:sz w:val="24"/>
          <w:szCs w:val="24"/>
          <w:lang w:eastAsia="ru-RU"/>
        </w:rPr>
        <w:t xml:space="preserve">нарушителя» (Приложение № </w:t>
      </w:r>
      <w:r>
        <w:rPr>
          <w:b w:val="0"/>
          <w:bCs w:val="0"/>
          <w:sz w:val="24"/>
          <w:szCs w:val="24"/>
          <w:lang w:eastAsia="ru-RU"/>
        </w:rPr>
        <w:t>5</w:t>
      </w:r>
      <w:r w:rsidRPr="00C9389E">
        <w:rPr>
          <w:b w:val="0"/>
          <w:bCs w:val="0"/>
          <w:sz w:val="24"/>
          <w:szCs w:val="24"/>
          <w:lang w:eastAsia="ru-RU"/>
        </w:rPr>
        <w:t xml:space="preserve"> к настоящему Договору, является шаблоном для заполнения). 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rsidR="00C9389E" w:rsidRPr="007B46C5" w:rsidRDefault="00C9389E" w:rsidP="00C9389E">
      <w:pPr>
        <w:overflowPunct w:val="0"/>
        <w:autoSpaceDE w:val="0"/>
        <w:autoSpaceDN w:val="0"/>
        <w:adjustRightInd w:val="0"/>
        <w:spacing w:after="0"/>
        <w:contextualSpacing/>
        <w:jc w:val="both"/>
        <w:textAlignment w:val="baseline"/>
        <w:rPr>
          <w:rFonts w:ascii="Times New Roman" w:eastAsia="Times New Roman" w:hAnsi="Times New Roman"/>
          <w:sz w:val="24"/>
          <w:szCs w:val="24"/>
          <w:lang w:eastAsia="ru-RU"/>
        </w:rPr>
      </w:pPr>
    </w:p>
    <w:p w:rsidR="00C9389E" w:rsidRPr="002C0BA8" w:rsidRDefault="00C9389E" w:rsidP="00C9389E">
      <w:pPr>
        <w:pStyle w:val="ac"/>
        <w:numPr>
          <w:ilvl w:val="0"/>
          <w:numId w:val="1"/>
        </w:numPr>
        <w:overflowPunct w:val="0"/>
        <w:autoSpaceDE w:val="0"/>
        <w:autoSpaceDN w:val="0"/>
        <w:adjustRightInd w:val="0"/>
        <w:spacing w:after="0"/>
        <w:textAlignment w:val="baseline"/>
        <w:outlineLvl w:val="0"/>
        <w:rPr>
          <w:rFonts w:ascii="Times New Roman" w:eastAsia="Times New Roman" w:hAnsi="Times New Roman"/>
          <w:b/>
          <w:sz w:val="24"/>
          <w:szCs w:val="24"/>
          <w:lang w:eastAsia="ru-RU"/>
        </w:rPr>
      </w:pPr>
      <w:bookmarkStart w:id="24" w:name="_Toc386500165"/>
      <w:bookmarkStart w:id="25" w:name="_Toc386500984"/>
      <w:bookmarkStart w:id="26" w:name="_Toc386501556"/>
      <w:bookmarkStart w:id="27" w:name="_Toc386501638"/>
      <w:bookmarkStart w:id="28" w:name="_Toc386542791"/>
      <w:bookmarkStart w:id="29" w:name="_Toc390670720"/>
      <w:r w:rsidRPr="002C0BA8">
        <w:rPr>
          <w:rFonts w:ascii="Times New Roman" w:eastAsia="Times New Roman" w:hAnsi="Times New Roman"/>
          <w:b/>
          <w:sz w:val="24"/>
          <w:szCs w:val="24"/>
          <w:lang w:eastAsia="ru-RU"/>
        </w:rPr>
        <w:t>КОНТРОЛЬ И НАДЗОР</w:t>
      </w:r>
      <w:bookmarkEnd w:id="24"/>
      <w:bookmarkEnd w:id="25"/>
      <w:bookmarkEnd w:id="26"/>
      <w:bookmarkEnd w:id="27"/>
      <w:bookmarkEnd w:id="28"/>
      <w:bookmarkEnd w:id="29"/>
    </w:p>
    <w:p w:rsidR="00C9389E" w:rsidRPr="002C0BA8" w:rsidRDefault="00C9389E" w:rsidP="00C9389E">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 xml:space="preserve">ЗАКАЗЧИК вправе осуществлять контроль и надзор за ходом и качеством выполняемых работ, соблюдением сроков их выполнения, качеством предоставленных </w:t>
      </w:r>
      <w:proofErr w:type="gramStart"/>
      <w:r w:rsidRPr="002C0BA8">
        <w:rPr>
          <w:rFonts w:ascii="Times New Roman" w:eastAsia="Times New Roman" w:hAnsi="Times New Roman"/>
          <w:sz w:val="24"/>
          <w:szCs w:val="24"/>
          <w:lang w:eastAsia="ru-RU"/>
        </w:rPr>
        <w:t>ПОДРЯДЧИКОМ  материалов</w:t>
      </w:r>
      <w:proofErr w:type="gramEnd"/>
      <w:r w:rsidRPr="002C0BA8">
        <w:rPr>
          <w:rFonts w:ascii="Times New Roman" w:eastAsia="Times New Roman" w:hAnsi="Times New Roman"/>
          <w:sz w:val="24"/>
          <w:szCs w:val="24"/>
          <w:lang w:eastAsia="ru-RU"/>
        </w:rPr>
        <w:t>, не вмешиваясь при этом в оперативно-хозяйственную деятельность ПОДРЯДЧИКА.</w:t>
      </w:r>
    </w:p>
    <w:p w:rsidR="00C9389E" w:rsidRPr="002C0BA8" w:rsidRDefault="00C9389E" w:rsidP="00C9389E">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ЗАКАЗЧИК, обнаруживший при осуществлении контроля и надзора за выполнением работ отступления от условий настоящего договора, которые могут ухудшить качество работ, или иные их недостатки, обязан немедленно заявить об этом ПОДРЯДЧИКУ.</w:t>
      </w:r>
    </w:p>
    <w:p w:rsidR="00C9389E" w:rsidRPr="002C0BA8" w:rsidRDefault="00C9389E" w:rsidP="00C9389E">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ПОДРЯДЧИК обязан исполнять полученные в ходе строительства указания ЗАКАЗЧИКА, если такие указания не противоречат условиям настоящего договора и не представляют собой вмешательство в оперативно-хозяйственную деятельность ПОДРЯДЧИКА.</w:t>
      </w:r>
    </w:p>
    <w:p w:rsidR="00C9389E" w:rsidRPr="002C0BA8" w:rsidRDefault="00C9389E" w:rsidP="00C9389E">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ПОДРЯДЧИК, ненадлежащим образом выполнивший работы, не вправе ссылаться на то, что ЗАКАЗЧИК не осуществлял контроль и надзор за их выполнением.</w:t>
      </w:r>
    </w:p>
    <w:p w:rsidR="00C9389E" w:rsidRPr="002C0BA8" w:rsidRDefault="00C9389E" w:rsidP="00C9389E">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ЗАКАЗЧИК в целях осуществления контроля и надзора за строительством и принятия от его имени решений во взаимоотношениях с ПОДРЯДЧИКОМ может заключить самостоятельно без согласия ПОДРЯДЧИКА договор об оказании ЗАКАЗЧИКУ услуг такого рода с соответствующим инженером или инженерной организацией.</w:t>
      </w:r>
    </w:p>
    <w:p w:rsidR="004047E8" w:rsidRPr="002C0BA8" w:rsidRDefault="004047E8" w:rsidP="00E91858">
      <w:pPr>
        <w:overflowPunct w:val="0"/>
        <w:autoSpaceDE w:val="0"/>
        <w:autoSpaceDN w:val="0"/>
        <w:adjustRightInd w:val="0"/>
        <w:spacing w:after="0"/>
        <w:ind w:left="709"/>
        <w:jc w:val="both"/>
        <w:textAlignment w:val="baseline"/>
        <w:rPr>
          <w:rFonts w:ascii="Times New Roman" w:eastAsia="Times New Roman" w:hAnsi="Times New Roman"/>
          <w:sz w:val="24"/>
          <w:szCs w:val="24"/>
          <w:lang w:eastAsia="ru-RU"/>
        </w:rPr>
      </w:pPr>
    </w:p>
    <w:p w:rsidR="00540012" w:rsidRPr="002C0BA8" w:rsidRDefault="00E375AE" w:rsidP="003F084E">
      <w:pPr>
        <w:pStyle w:val="ac"/>
        <w:numPr>
          <w:ilvl w:val="0"/>
          <w:numId w:val="1"/>
        </w:numPr>
        <w:overflowPunct w:val="0"/>
        <w:autoSpaceDE w:val="0"/>
        <w:autoSpaceDN w:val="0"/>
        <w:adjustRightInd w:val="0"/>
        <w:spacing w:after="0"/>
        <w:ind w:left="0" w:firstLine="0"/>
        <w:jc w:val="center"/>
        <w:textAlignment w:val="baseline"/>
        <w:outlineLvl w:val="0"/>
        <w:rPr>
          <w:rFonts w:ascii="Times New Roman" w:eastAsia="Times New Roman" w:hAnsi="Times New Roman"/>
          <w:b/>
          <w:sz w:val="24"/>
          <w:szCs w:val="24"/>
          <w:lang w:eastAsia="ru-RU"/>
        </w:rPr>
      </w:pPr>
      <w:bookmarkStart w:id="30" w:name="_Toc390670721"/>
      <w:r w:rsidRPr="002C0BA8">
        <w:rPr>
          <w:rFonts w:ascii="Times New Roman" w:hAnsi="Times New Roman"/>
          <w:b/>
          <w:sz w:val="24"/>
          <w:szCs w:val="24"/>
        </w:rPr>
        <w:t>ПОРЯДОК СДАЧИ ПРИЕМКИ РАБОТ</w:t>
      </w:r>
      <w:bookmarkEnd w:id="30"/>
    </w:p>
    <w:p w:rsidR="00592B37" w:rsidRPr="00843FF8" w:rsidRDefault="00946117" w:rsidP="00843FF8">
      <w:pPr>
        <w:pStyle w:val="ac"/>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b/>
          <w:sz w:val="24"/>
          <w:szCs w:val="24"/>
          <w:lang w:eastAsia="ru-RU"/>
        </w:rPr>
      </w:pPr>
      <w:r w:rsidRPr="002C0BA8">
        <w:rPr>
          <w:rFonts w:ascii="Times New Roman" w:hAnsi="Times New Roman"/>
          <w:sz w:val="24"/>
          <w:szCs w:val="24"/>
        </w:rPr>
        <w:t xml:space="preserve">Приемка </w:t>
      </w:r>
      <w:r w:rsidR="00991BDA">
        <w:rPr>
          <w:rFonts w:ascii="Times New Roman" w:hAnsi="Times New Roman"/>
          <w:sz w:val="24"/>
          <w:szCs w:val="24"/>
        </w:rPr>
        <w:t xml:space="preserve">выполненных </w:t>
      </w:r>
      <w:r w:rsidRPr="002C0BA8">
        <w:rPr>
          <w:rFonts w:ascii="Times New Roman" w:hAnsi="Times New Roman"/>
          <w:sz w:val="24"/>
          <w:szCs w:val="24"/>
        </w:rPr>
        <w:t xml:space="preserve">работ производится </w:t>
      </w:r>
      <w:r w:rsidR="00FE4C9E" w:rsidRPr="002C0BA8">
        <w:rPr>
          <w:rFonts w:ascii="Times New Roman" w:hAnsi="Times New Roman"/>
          <w:sz w:val="24"/>
          <w:szCs w:val="24"/>
        </w:rPr>
        <w:t xml:space="preserve">ежемесячно </w:t>
      </w:r>
      <w:r w:rsidRPr="002C0BA8">
        <w:rPr>
          <w:rFonts w:ascii="Times New Roman" w:hAnsi="Times New Roman"/>
          <w:sz w:val="24"/>
          <w:szCs w:val="24"/>
        </w:rPr>
        <w:t xml:space="preserve">в течение 5 дней с </w:t>
      </w:r>
      <w:r w:rsidR="00F759AC" w:rsidRPr="002C0BA8">
        <w:rPr>
          <w:rFonts w:ascii="Times New Roman" w:hAnsi="Times New Roman"/>
          <w:sz w:val="24"/>
          <w:szCs w:val="24"/>
        </w:rPr>
        <w:t>момента</w:t>
      </w:r>
      <w:r w:rsidRPr="002C0BA8">
        <w:rPr>
          <w:rFonts w:ascii="Times New Roman" w:hAnsi="Times New Roman"/>
          <w:sz w:val="24"/>
          <w:szCs w:val="24"/>
        </w:rPr>
        <w:t xml:space="preserve"> получения </w:t>
      </w:r>
      <w:r w:rsidR="00F759AC" w:rsidRPr="002C0BA8">
        <w:rPr>
          <w:rFonts w:ascii="Times New Roman" w:hAnsi="Times New Roman"/>
          <w:sz w:val="24"/>
          <w:szCs w:val="24"/>
        </w:rPr>
        <w:t>ЗАКАЗЧИКОМ</w:t>
      </w:r>
      <w:r w:rsidR="00540012" w:rsidRPr="002C0BA8">
        <w:rPr>
          <w:rFonts w:ascii="Times New Roman" w:hAnsi="Times New Roman"/>
          <w:sz w:val="24"/>
          <w:szCs w:val="24"/>
        </w:rPr>
        <w:t xml:space="preserve"> письменного извещения ПОДРЯДЧИКА</w:t>
      </w:r>
      <w:r w:rsidRPr="002C0BA8">
        <w:rPr>
          <w:rFonts w:ascii="Times New Roman" w:hAnsi="Times New Roman"/>
          <w:sz w:val="24"/>
          <w:szCs w:val="24"/>
        </w:rPr>
        <w:t xml:space="preserve"> о готовности к сдаче работ, указанных в </w:t>
      </w:r>
      <w:r w:rsidR="00831806" w:rsidRPr="002C0BA8">
        <w:rPr>
          <w:rFonts w:ascii="Times New Roman" w:hAnsi="Times New Roman"/>
          <w:sz w:val="24"/>
          <w:szCs w:val="24"/>
        </w:rPr>
        <w:t>«Расчете стоимости видов работ» (Приложение №</w:t>
      </w:r>
      <w:r w:rsidR="003D7E72">
        <w:rPr>
          <w:rFonts w:ascii="Times New Roman" w:hAnsi="Times New Roman"/>
          <w:sz w:val="24"/>
          <w:szCs w:val="24"/>
        </w:rPr>
        <w:t xml:space="preserve"> 2</w:t>
      </w:r>
      <w:r w:rsidR="00831806" w:rsidRPr="002C0BA8">
        <w:rPr>
          <w:rFonts w:ascii="Times New Roman" w:hAnsi="Times New Roman"/>
          <w:sz w:val="24"/>
          <w:szCs w:val="24"/>
        </w:rPr>
        <w:t xml:space="preserve"> к настоящему Договору, являюще</w:t>
      </w:r>
      <w:r w:rsidR="00991BDA">
        <w:rPr>
          <w:rFonts w:ascii="Times New Roman" w:hAnsi="Times New Roman"/>
          <w:sz w:val="24"/>
          <w:szCs w:val="24"/>
        </w:rPr>
        <w:t>е</w:t>
      </w:r>
      <w:r w:rsidR="00831806" w:rsidRPr="002C0BA8">
        <w:rPr>
          <w:rFonts w:ascii="Times New Roman" w:hAnsi="Times New Roman"/>
          <w:sz w:val="24"/>
          <w:szCs w:val="24"/>
        </w:rPr>
        <w:t>ся его неотъемлемой частью)</w:t>
      </w:r>
      <w:r w:rsidRPr="002C0BA8">
        <w:rPr>
          <w:rFonts w:ascii="Times New Roman" w:hAnsi="Times New Roman"/>
          <w:sz w:val="24"/>
          <w:szCs w:val="24"/>
        </w:rPr>
        <w:t xml:space="preserve">. </w:t>
      </w:r>
    </w:p>
    <w:p w:rsidR="00B81AB8" w:rsidRPr="002C0BA8" w:rsidRDefault="00D251E8" w:rsidP="00E91858">
      <w:pPr>
        <w:pStyle w:val="ac"/>
        <w:numPr>
          <w:ilvl w:val="1"/>
          <w:numId w:val="1"/>
        </w:numPr>
        <w:overflowPunct w:val="0"/>
        <w:autoSpaceDE w:val="0"/>
        <w:autoSpaceDN w:val="0"/>
        <w:adjustRightInd w:val="0"/>
        <w:spacing w:after="0"/>
        <w:jc w:val="both"/>
        <w:textAlignment w:val="baseline"/>
        <w:outlineLvl w:val="0"/>
        <w:rPr>
          <w:rFonts w:ascii="Times New Roman" w:eastAsia="Times New Roman" w:hAnsi="Times New Roman"/>
          <w:b/>
          <w:i/>
          <w:sz w:val="20"/>
          <w:szCs w:val="20"/>
          <w:u w:val="single"/>
          <w:lang w:eastAsia="ru-RU"/>
        </w:rPr>
      </w:pPr>
      <w:bookmarkStart w:id="31" w:name="_Toc390670724"/>
      <w:r w:rsidRPr="002C0BA8">
        <w:rPr>
          <w:rFonts w:ascii="Times New Roman" w:hAnsi="Times New Roman"/>
          <w:b/>
          <w:i/>
          <w:sz w:val="20"/>
          <w:szCs w:val="20"/>
          <w:u w:val="single"/>
        </w:rPr>
        <w:t>ПРИЕМКА СТРОИТЕЛЬНО-МОНТАЖНЫХ РАБОТ</w:t>
      </w:r>
      <w:bookmarkEnd w:id="31"/>
    </w:p>
    <w:p w:rsidR="000F01F3" w:rsidRPr="002C0BA8" w:rsidRDefault="00B81AB8"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u w:val="single"/>
          <w:lang w:eastAsia="ru-RU"/>
        </w:rPr>
      </w:pPr>
      <w:r w:rsidRPr="002C0BA8">
        <w:rPr>
          <w:rFonts w:ascii="Times New Roman" w:hAnsi="Times New Roman"/>
          <w:sz w:val="24"/>
          <w:szCs w:val="24"/>
        </w:rPr>
        <w:t>Сдача ПОДРЯДЧИКОМ результата выполненных строительно-монтажных работ по настоящему договору и приемка его ЗАКАЗЧИКОМ производится по акту формы КС-2 и справки формы КС-3, подписанных уполномоченными представителями ЗАКАЗ</w:t>
      </w:r>
      <w:r w:rsidR="00905D34">
        <w:rPr>
          <w:rFonts w:ascii="Times New Roman" w:hAnsi="Times New Roman"/>
          <w:sz w:val="24"/>
          <w:szCs w:val="24"/>
        </w:rPr>
        <w:t xml:space="preserve">ЧИКА и </w:t>
      </w:r>
      <w:r w:rsidRPr="002C0BA8">
        <w:rPr>
          <w:rFonts w:ascii="Times New Roman" w:hAnsi="Times New Roman"/>
          <w:sz w:val="24"/>
          <w:szCs w:val="24"/>
        </w:rPr>
        <w:t>ПОДРЯДЧИКА.</w:t>
      </w:r>
    </w:p>
    <w:p w:rsidR="000F01F3" w:rsidRPr="002C0BA8" w:rsidRDefault="00B81AB8"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u w:val="single"/>
          <w:lang w:eastAsia="ru-RU"/>
        </w:rPr>
      </w:pPr>
      <w:r w:rsidRPr="002C0BA8">
        <w:rPr>
          <w:rFonts w:ascii="Times New Roman" w:hAnsi="Times New Roman"/>
          <w:sz w:val="24"/>
          <w:szCs w:val="24"/>
        </w:rPr>
        <w:t xml:space="preserve">Акт выполненных работ по форме КС-2 и справка КС-3 предоставляется ЗАКАЗЧИКУ </w:t>
      </w:r>
      <w:r w:rsidR="00FF64B3">
        <w:rPr>
          <w:rFonts w:ascii="Times New Roman" w:hAnsi="Times New Roman"/>
          <w:sz w:val="24"/>
          <w:szCs w:val="24"/>
        </w:rPr>
        <w:t>не позднее</w:t>
      </w:r>
      <w:r w:rsidR="00112219">
        <w:rPr>
          <w:rFonts w:ascii="Times New Roman" w:hAnsi="Times New Roman"/>
          <w:sz w:val="24"/>
          <w:szCs w:val="24"/>
        </w:rPr>
        <w:t xml:space="preserve"> 5</w:t>
      </w:r>
      <w:r w:rsidR="00FF64B3">
        <w:rPr>
          <w:rFonts w:ascii="Times New Roman" w:hAnsi="Times New Roman"/>
          <w:sz w:val="24"/>
          <w:szCs w:val="24"/>
        </w:rPr>
        <w:t xml:space="preserve"> </w:t>
      </w:r>
      <w:r w:rsidR="00112219">
        <w:rPr>
          <w:rFonts w:ascii="Times New Roman" w:hAnsi="Times New Roman"/>
          <w:sz w:val="24"/>
          <w:szCs w:val="24"/>
        </w:rPr>
        <w:t>(</w:t>
      </w:r>
      <w:r w:rsidR="00FF64B3">
        <w:rPr>
          <w:rFonts w:ascii="Times New Roman" w:hAnsi="Times New Roman"/>
          <w:sz w:val="24"/>
          <w:szCs w:val="24"/>
        </w:rPr>
        <w:t>пяти</w:t>
      </w:r>
      <w:r w:rsidR="00112219">
        <w:rPr>
          <w:rFonts w:ascii="Times New Roman" w:hAnsi="Times New Roman"/>
          <w:sz w:val="24"/>
          <w:szCs w:val="24"/>
        </w:rPr>
        <w:t>)</w:t>
      </w:r>
      <w:r w:rsidR="00FF64B3">
        <w:rPr>
          <w:rFonts w:ascii="Times New Roman" w:hAnsi="Times New Roman"/>
          <w:sz w:val="24"/>
          <w:szCs w:val="24"/>
        </w:rPr>
        <w:t xml:space="preserve"> календарных дней </w:t>
      </w:r>
      <w:r w:rsidR="00112219">
        <w:rPr>
          <w:rFonts w:ascii="Times New Roman" w:hAnsi="Times New Roman"/>
          <w:sz w:val="24"/>
          <w:szCs w:val="24"/>
        </w:rPr>
        <w:t>после окончания работ</w:t>
      </w:r>
      <w:r w:rsidRPr="002C0BA8">
        <w:rPr>
          <w:rFonts w:ascii="Times New Roman" w:hAnsi="Times New Roman"/>
          <w:sz w:val="24"/>
          <w:szCs w:val="24"/>
        </w:rPr>
        <w:t xml:space="preserve">. ПОДРЯДЧИК обязан вместе с актами на выполнение работ предоставить исполнительную документацию на выполненный конструктив </w:t>
      </w:r>
      <w:r w:rsidR="00D04044">
        <w:rPr>
          <w:rFonts w:ascii="Times New Roman" w:hAnsi="Times New Roman"/>
          <w:sz w:val="24"/>
          <w:szCs w:val="24"/>
        </w:rPr>
        <w:t>в соответствии с техническим заданием</w:t>
      </w:r>
      <w:r w:rsidRPr="002C0BA8">
        <w:rPr>
          <w:rFonts w:ascii="Times New Roman" w:hAnsi="Times New Roman"/>
          <w:sz w:val="24"/>
          <w:szCs w:val="24"/>
        </w:rPr>
        <w:t>.</w:t>
      </w:r>
    </w:p>
    <w:p w:rsidR="000F01F3" w:rsidRPr="002C0BA8" w:rsidRDefault="00B81AB8"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u w:val="single"/>
          <w:lang w:eastAsia="ru-RU"/>
        </w:rPr>
      </w:pPr>
      <w:r w:rsidRPr="002C0BA8">
        <w:rPr>
          <w:rFonts w:ascii="Times New Roman" w:eastAsia="Times New Roman" w:hAnsi="Times New Roman"/>
          <w:sz w:val="24"/>
          <w:szCs w:val="24"/>
          <w:lang w:eastAsia="ru-RU"/>
        </w:rPr>
        <w:lastRenderedPageBreak/>
        <w:t>ПОДРЯДЧИК предоставляет ЗАКАЗЧИКУ не позднее 5 (пяти) календарных дней после фактического выполнения работ акты на выполнение работы и специальные журналы работ в соответствии с РД 11-02-2006.</w:t>
      </w:r>
    </w:p>
    <w:p w:rsidR="000F01F3" w:rsidRPr="002C0BA8" w:rsidRDefault="00B81AB8"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u w:val="single"/>
          <w:lang w:eastAsia="ru-RU"/>
        </w:rPr>
      </w:pPr>
      <w:r w:rsidRPr="002C0BA8">
        <w:rPr>
          <w:rFonts w:ascii="Times New Roman" w:eastAsia="Times New Roman" w:hAnsi="Times New Roman"/>
          <w:sz w:val="24"/>
          <w:szCs w:val="24"/>
          <w:lang w:eastAsia="ru-RU"/>
        </w:rPr>
        <w:t>ПОДРЯДЧИК ежедневно вносит записи о ведении работ «Общий журнал работ», согласно РД 11-05-2007. При закрытии этапов работ предоставляет ЗАКАЗЧИКУ акт по форме КС-6 «Общий журнал работ».</w:t>
      </w:r>
    </w:p>
    <w:p w:rsidR="000F01F3" w:rsidRPr="002C0BA8" w:rsidRDefault="00B81AB8"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u w:val="single"/>
          <w:lang w:eastAsia="ru-RU"/>
        </w:rPr>
      </w:pPr>
      <w:r w:rsidRPr="002C0BA8">
        <w:rPr>
          <w:rFonts w:ascii="Times New Roman" w:hAnsi="Times New Roman"/>
          <w:sz w:val="24"/>
          <w:szCs w:val="24"/>
          <w:lang w:eastAsia="ru-RU"/>
        </w:rPr>
        <w:t xml:space="preserve">Еженедельно ПОДРЯДЧИК должен предоставлять представителю </w:t>
      </w:r>
      <w:r w:rsidR="00D06F93">
        <w:rPr>
          <w:rFonts w:ascii="Times New Roman" w:hAnsi="Times New Roman"/>
          <w:sz w:val="24"/>
          <w:szCs w:val="24"/>
          <w:lang w:eastAsia="ru-RU"/>
        </w:rPr>
        <w:t>ЗАКАЗЧИКА</w:t>
      </w:r>
      <w:r w:rsidRPr="002C0BA8">
        <w:rPr>
          <w:rFonts w:ascii="Times New Roman" w:hAnsi="Times New Roman"/>
          <w:sz w:val="24"/>
          <w:szCs w:val="24"/>
          <w:lang w:eastAsia="ru-RU"/>
        </w:rPr>
        <w:t xml:space="preserve"> отчет о выполнении работ по согласованной сторонами форме.</w:t>
      </w:r>
    </w:p>
    <w:p w:rsidR="000F01F3" w:rsidRPr="002C0BA8" w:rsidRDefault="00B81AB8"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u w:val="single"/>
          <w:lang w:eastAsia="ru-RU"/>
        </w:rPr>
      </w:pPr>
      <w:r w:rsidRPr="002C0BA8">
        <w:rPr>
          <w:rFonts w:ascii="Times New Roman" w:hAnsi="Times New Roman"/>
          <w:sz w:val="24"/>
          <w:szCs w:val="24"/>
        </w:rPr>
        <w:t>ЗАКАЗЧИК не позднее 5 (пяти) рабочих дней с момента получения документов, указанных в п.</w:t>
      </w:r>
      <w:r w:rsidR="003F084E">
        <w:rPr>
          <w:rFonts w:ascii="Times New Roman" w:hAnsi="Times New Roman"/>
          <w:sz w:val="24"/>
          <w:szCs w:val="24"/>
        </w:rPr>
        <w:t xml:space="preserve"> 7</w:t>
      </w:r>
      <w:r w:rsidRPr="002C0BA8">
        <w:rPr>
          <w:rFonts w:ascii="Times New Roman" w:hAnsi="Times New Roman"/>
          <w:sz w:val="24"/>
          <w:szCs w:val="24"/>
        </w:rPr>
        <w:t>.2.1. настоящей статьи, осуществляет приемку выполненных работ или предоставляет ПОДРЯДЧИКУ мотивированный отказ от приемки выполненных работ с указанием причины.  В случае мотивированного отказа ЗАКАЗЧИКА от приемки работ, Стороны составляют акт с указанием необходимых доработок и определяют сроки их выполнения.</w:t>
      </w:r>
    </w:p>
    <w:p w:rsidR="000F01F3" w:rsidRPr="002C0BA8" w:rsidRDefault="00B81AB8"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u w:val="single"/>
          <w:lang w:eastAsia="ru-RU"/>
        </w:rPr>
      </w:pPr>
      <w:r w:rsidRPr="002C0BA8">
        <w:rPr>
          <w:rFonts w:ascii="Times New Roman" w:hAnsi="Times New Roman"/>
          <w:sz w:val="24"/>
          <w:szCs w:val="24"/>
          <w:lang w:eastAsia="ru-RU"/>
        </w:rPr>
        <w:t xml:space="preserve">До сдачи Объекта по акту </w:t>
      </w:r>
      <w:r w:rsidR="00242514">
        <w:rPr>
          <w:rFonts w:ascii="Times New Roman" w:hAnsi="Times New Roman"/>
          <w:sz w:val="24"/>
          <w:szCs w:val="24"/>
          <w:lang w:eastAsia="ru-RU"/>
        </w:rPr>
        <w:t>ЗАКАЗЧИКУ</w:t>
      </w:r>
      <w:r w:rsidRPr="002C0BA8">
        <w:rPr>
          <w:rFonts w:ascii="Times New Roman" w:hAnsi="Times New Roman"/>
          <w:sz w:val="24"/>
          <w:szCs w:val="24"/>
          <w:lang w:eastAsia="ru-RU"/>
        </w:rPr>
        <w:t xml:space="preserve"> ПОДРЯДЧИК обязан произвести полную очистку Объекта и Строительной площадки от строительного мусора. </w:t>
      </w:r>
    </w:p>
    <w:p w:rsidR="000F01F3" w:rsidRPr="002C0BA8" w:rsidRDefault="00B81AB8" w:rsidP="00E91858">
      <w:pPr>
        <w:pStyle w:val="ac"/>
        <w:numPr>
          <w:ilvl w:val="2"/>
          <w:numId w:val="1"/>
        </w:numPr>
        <w:overflowPunct w:val="0"/>
        <w:autoSpaceDE w:val="0"/>
        <w:autoSpaceDN w:val="0"/>
        <w:adjustRightInd w:val="0"/>
        <w:spacing w:after="0"/>
        <w:ind w:left="0" w:hanging="11"/>
        <w:jc w:val="both"/>
        <w:textAlignment w:val="baseline"/>
        <w:rPr>
          <w:rStyle w:val="22"/>
          <w:rFonts w:eastAsia="Calibri"/>
          <w:b/>
          <w:i/>
          <w:sz w:val="20"/>
          <w:szCs w:val="20"/>
          <w:shd w:val="clear" w:color="auto" w:fill="auto"/>
          <w:lang w:eastAsia="ru-RU"/>
        </w:rPr>
      </w:pPr>
      <w:r w:rsidRPr="002C0BA8">
        <w:rPr>
          <w:rFonts w:ascii="Times New Roman" w:hAnsi="Times New Roman"/>
          <w:sz w:val="24"/>
          <w:szCs w:val="24"/>
          <w:lang w:eastAsia="ru-RU"/>
        </w:rPr>
        <w:t xml:space="preserve">В течение 15 дней после сдачи объекта по акту </w:t>
      </w:r>
      <w:r w:rsidRPr="002C0BA8">
        <w:rPr>
          <w:rStyle w:val="22"/>
          <w:rFonts w:eastAsia="Calibri"/>
          <w:sz w:val="24"/>
          <w:szCs w:val="24"/>
          <w:u w:val="none"/>
          <w:lang w:eastAsia="ru-RU"/>
        </w:rPr>
        <w:t>законченного объекта ПОДРЯДЧИК обязан обеспечить вывоз техники, инструмента.</w:t>
      </w:r>
    </w:p>
    <w:p w:rsidR="00B81AB8" w:rsidRPr="00D14277" w:rsidRDefault="00B81AB8"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u w:val="single"/>
          <w:lang w:eastAsia="ru-RU"/>
        </w:rPr>
      </w:pPr>
      <w:r w:rsidRPr="002C0BA8">
        <w:rPr>
          <w:rFonts w:ascii="Times New Roman" w:hAnsi="Times New Roman"/>
          <w:sz w:val="24"/>
          <w:szCs w:val="24"/>
        </w:rPr>
        <w:t>Датой выполнения Работ считается дата подписания Акта по форме КС-2.</w:t>
      </w:r>
    </w:p>
    <w:p w:rsidR="00D14277" w:rsidRPr="00D14277" w:rsidRDefault="00D14277"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4"/>
          <w:szCs w:val="24"/>
          <w:u w:val="single"/>
          <w:lang w:eastAsia="ru-RU"/>
        </w:rPr>
      </w:pPr>
      <w:r w:rsidRPr="00D14277">
        <w:rPr>
          <w:rFonts w:ascii="Times New Roman" w:eastAsia="Times New Roman" w:hAnsi="Times New Roman"/>
          <w:sz w:val="24"/>
          <w:szCs w:val="24"/>
          <w:lang w:eastAsia="ru-RU"/>
        </w:rPr>
        <w:t>ЗАКАЗЧИК вправе отказаться от приемки результата работ в случае обнаружения недостатков, которые исключают возможность его использования для указанной в настоящем договоре, включая приложения к нему, цели, и не могут быть устранены ПОДРЯДЧИКОМ или ЗАКАЗЧИКОМ</w:t>
      </w:r>
      <w:r>
        <w:rPr>
          <w:rFonts w:ascii="Times New Roman" w:eastAsia="Times New Roman" w:hAnsi="Times New Roman"/>
          <w:sz w:val="24"/>
          <w:szCs w:val="24"/>
          <w:lang w:eastAsia="ru-RU"/>
        </w:rPr>
        <w:t>.</w:t>
      </w:r>
    </w:p>
    <w:p w:rsidR="00D251E8" w:rsidRPr="002C0BA8" w:rsidRDefault="00B81AB8" w:rsidP="00E91858">
      <w:pPr>
        <w:pStyle w:val="ac"/>
        <w:numPr>
          <w:ilvl w:val="1"/>
          <w:numId w:val="1"/>
        </w:numPr>
        <w:overflowPunct w:val="0"/>
        <w:autoSpaceDE w:val="0"/>
        <w:autoSpaceDN w:val="0"/>
        <w:adjustRightInd w:val="0"/>
        <w:spacing w:after="0"/>
        <w:jc w:val="both"/>
        <w:textAlignment w:val="baseline"/>
        <w:outlineLvl w:val="0"/>
        <w:rPr>
          <w:rFonts w:ascii="Times New Roman" w:eastAsia="Times New Roman" w:hAnsi="Times New Roman"/>
          <w:b/>
          <w:i/>
          <w:sz w:val="20"/>
          <w:szCs w:val="20"/>
          <w:u w:val="single"/>
          <w:lang w:eastAsia="ru-RU"/>
        </w:rPr>
      </w:pPr>
      <w:bookmarkStart w:id="32" w:name="_Toc390670725"/>
      <w:r w:rsidRPr="002C0BA8">
        <w:rPr>
          <w:rFonts w:ascii="Times New Roman" w:eastAsia="Times New Roman" w:hAnsi="Times New Roman"/>
          <w:b/>
          <w:i/>
          <w:sz w:val="24"/>
          <w:szCs w:val="24"/>
          <w:u w:val="single"/>
          <w:lang w:eastAsia="ru-RU"/>
        </w:rPr>
        <w:t>ПРИЕМКА ПУСКОНАЛАДОЧНЫХ РАБОТ И ПРИЕМО-СДАТОЧНЫХ ИСПЫТАНИЙ</w:t>
      </w:r>
      <w:r w:rsidR="00D251E8" w:rsidRPr="002C0BA8">
        <w:rPr>
          <w:rFonts w:ascii="Times New Roman" w:hAnsi="Times New Roman"/>
          <w:b/>
          <w:i/>
          <w:sz w:val="20"/>
          <w:szCs w:val="20"/>
          <w:u w:val="single"/>
        </w:rPr>
        <w:t>:</w:t>
      </w:r>
      <w:bookmarkEnd w:id="32"/>
    </w:p>
    <w:p w:rsidR="000F01F3" w:rsidRPr="002C0BA8" w:rsidRDefault="000F01F3"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lang w:eastAsia="ru-RU"/>
        </w:rPr>
      </w:pPr>
      <w:r w:rsidRPr="002C0BA8">
        <w:rPr>
          <w:rFonts w:ascii="Times New Roman" w:eastAsia="Times New Roman" w:hAnsi="Times New Roman"/>
          <w:sz w:val="24"/>
          <w:szCs w:val="24"/>
          <w:lang w:eastAsia="ru-RU"/>
        </w:rPr>
        <w:t xml:space="preserve">Оформление сдачи-приемки пусконаладочных работ осуществляется путем подписания Акта о приемке выполненных работ и Справки о стоимости выполненных работ и затрат (КС-3) за отчетный период. Акт о приемке выполненных работ и Справку о стоимости выполненных работ и затрат за отчетный период ПОДРЯДЧИК предоставляет ЗАКАЗЧИКУ </w:t>
      </w:r>
      <w:r w:rsidR="00112219" w:rsidRPr="00112219">
        <w:rPr>
          <w:rFonts w:ascii="Times New Roman" w:eastAsia="Times New Roman" w:hAnsi="Times New Roman"/>
          <w:sz w:val="24"/>
          <w:szCs w:val="24"/>
          <w:lang w:eastAsia="ru-RU"/>
        </w:rPr>
        <w:t>не позднее 5 (пяти) календарных дней после окончания работ</w:t>
      </w:r>
      <w:r w:rsidRPr="002C0BA8">
        <w:rPr>
          <w:rFonts w:ascii="Times New Roman" w:eastAsia="Times New Roman" w:hAnsi="Times New Roman"/>
          <w:sz w:val="24"/>
          <w:szCs w:val="24"/>
          <w:lang w:eastAsia="ru-RU"/>
        </w:rPr>
        <w:t>. При этом ПОДРЯДЧИК оформляет и передает ЗАКАЗЧИКУ в согласованный с ЗАКАЗЧИКОМ срок Акт индивидуального и комплексного испытания оборудования, по установленной в соответствующих СНиП форме.</w:t>
      </w:r>
    </w:p>
    <w:p w:rsidR="001F4CE9" w:rsidRPr="002C0BA8" w:rsidRDefault="000F01F3"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lang w:eastAsia="ru-RU"/>
        </w:rPr>
      </w:pPr>
      <w:r w:rsidRPr="002C0BA8">
        <w:rPr>
          <w:rFonts w:ascii="Times New Roman" w:eastAsia="Times New Roman" w:hAnsi="Times New Roman"/>
          <w:sz w:val="24"/>
          <w:szCs w:val="24"/>
          <w:lang w:eastAsia="ru-RU"/>
        </w:rPr>
        <w:t xml:space="preserve">Приемка Работ по настоящему Договору в полном объеме осуществляется Рабочей (Приемочной) комиссией и оформляется актом ввода объекта в эксплуатацию и (или) Актом приемки законченного строительством Объекта (Унифицированная форма № КС-11). </w:t>
      </w:r>
      <w:r w:rsidR="00E375AE" w:rsidRPr="002C0BA8">
        <w:rPr>
          <w:rFonts w:ascii="Times New Roman" w:hAnsi="Times New Roman"/>
          <w:sz w:val="24"/>
          <w:szCs w:val="24"/>
        </w:rPr>
        <w:t xml:space="preserve"> </w:t>
      </w:r>
    </w:p>
    <w:p w:rsidR="000F01F3" w:rsidRPr="002C0BA8" w:rsidRDefault="000F01F3"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lang w:eastAsia="ru-RU"/>
        </w:rPr>
      </w:pPr>
      <w:r w:rsidRPr="002C0BA8">
        <w:rPr>
          <w:rFonts w:ascii="Times New Roman" w:eastAsia="Times New Roman" w:hAnsi="Times New Roman"/>
          <w:sz w:val="24"/>
          <w:szCs w:val="24"/>
          <w:lang w:eastAsia="ru-RU"/>
        </w:rPr>
        <w:t>ПОДРЯДЧИК за 15 (пятнадцать) календарных дней да начала работы Рабочей (Прием</w:t>
      </w:r>
      <w:r w:rsidR="00112219">
        <w:rPr>
          <w:rFonts w:ascii="Times New Roman" w:eastAsia="Times New Roman" w:hAnsi="Times New Roman"/>
          <w:sz w:val="24"/>
          <w:szCs w:val="24"/>
          <w:lang w:eastAsia="ru-RU"/>
        </w:rPr>
        <w:t>оч</w:t>
      </w:r>
      <w:r w:rsidRPr="002C0BA8">
        <w:rPr>
          <w:rFonts w:ascii="Times New Roman" w:eastAsia="Times New Roman" w:hAnsi="Times New Roman"/>
          <w:sz w:val="24"/>
          <w:szCs w:val="24"/>
          <w:lang w:eastAsia="ru-RU"/>
        </w:rPr>
        <w:t>ной) комиссии предоставляет ЗАКАЗЧИКУ Исполнительную документацию по выполненным в полном объеме работам в количестве 4 (четырех) экземпляров, выполненную в соответствии с РД 11-02-2006; РД 11-05-2007.</w:t>
      </w:r>
    </w:p>
    <w:p w:rsidR="000F01F3" w:rsidRPr="002C0BA8" w:rsidRDefault="000F01F3"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lang w:eastAsia="ru-RU"/>
        </w:rPr>
      </w:pPr>
      <w:r w:rsidRPr="002C0BA8">
        <w:rPr>
          <w:rFonts w:ascii="Times New Roman" w:eastAsia="Times New Roman" w:hAnsi="Times New Roman"/>
          <w:sz w:val="24"/>
          <w:szCs w:val="24"/>
          <w:lang w:eastAsia="ru-RU"/>
        </w:rPr>
        <w:t>ПОДРЯДЧИК за 15 (пятнадцать) календарных дней до начала работы рабочей (Прием</w:t>
      </w:r>
      <w:r w:rsidR="00112219">
        <w:rPr>
          <w:rFonts w:ascii="Times New Roman" w:eastAsia="Times New Roman" w:hAnsi="Times New Roman"/>
          <w:sz w:val="24"/>
          <w:szCs w:val="24"/>
          <w:lang w:eastAsia="ru-RU"/>
        </w:rPr>
        <w:t>оч</w:t>
      </w:r>
      <w:r w:rsidRPr="002C0BA8">
        <w:rPr>
          <w:rFonts w:ascii="Times New Roman" w:eastAsia="Times New Roman" w:hAnsi="Times New Roman"/>
          <w:sz w:val="24"/>
          <w:szCs w:val="24"/>
          <w:lang w:eastAsia="ru-RU"/>
        </w:rPr>
        <w:t>ной) комиссии предоставляет ЗАКАЗЧИКУ один экземпляр ра</w:t>
      </w:r>
      <w:r w:rsidR="00112219">
        <w:rPr>
          <w:rFonts w:ascii="Times New Roman" w:eastAsia="Times New Roman" w:hAnsi="Times New Roman"/>
          <w:sz w:val="24"/>
          <w:szCs w:val="24"/>
          <w:lang w:eastAsia="ru-RU"/>
        </w:rPr>
        <w:t>бочей документации со штампом «В</w:t>
      </w:r>
      <w:r w:rsidRPr="002C0BA8">
        <w:rPr>
          <w:rFonts w:ascii="Times New Roman" w:eastAsia="Times New Roman" w:hAnsi="Times New Roman"/>
          <w:sz w:val="24"/>
          <w:szCs w:val="24"/>
          <w:lang w:eastAsia="ru-RU"/>
        </w:rPr>
        <w:t>ыполнено по проекту» с подписью ответственного лица.</w:t>
      </w:r>
    </w:p>
    <w:p w:rsidR="000F01F3" w:rsidRPr="002C0BA8" w:rsidRDefault="000F01F3"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lang w:eastAsia="ru-RU"/>
        </w:rPr>
      </w:pPr>
      <w:r w:rsidRPr="002C0BA8">
        <w:rPr>
          <w:rFonts w:ascii="Times New Roman" w:eastAsia="Times New Roman" w:hAnsi="Times New Roman"/>
          <w:sz w:val="24"/>
          <w:szCs w:val="24"/>
          <w:lang w:eastAsia="ru-RU"/>
        </w:rPr>
        <w:t>Приемка может осуществляться только при положительном результате предварительных испытаний, в случае если необходимость последних предусмотрена законом, или настоящим договором, либо вытекает из характера работ, выполняемых по настоящему договору.</w:t>
      </w:r>
    </w:p>
    <w:p w:rsidR="000F01F3" w:rsidRPr="004C05CF" w:rsidRDefault="000F01F3"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lang w:eastAsia="ru-RU"/>
        </w:rPr>
      </w:pPr>
      <w:r w:rsidRPr="002C0BA8">
        <w:rPr>
          <w:rFonts w:ascii="Times New Roman" w:eastAsia="Times New Roman" w:hAnsi="Times New Roman"/>
          <w:sz w:val="24"/>
          <w:szCs w:val="24"/>
          <w:lang w:eastAsia="ru-RU"/>
        </w:rPr>
        <w:t>С момента подписания Акта приемки законченного строительством объекта и (или) акта ввода объекта в эксплуатацию к ЗАКАЗЧИКУ переходят обязанности по содержанию объекта, а также риски случайной гибели и (или) случайного его повреждения.</w:t>
      </w:r>
    </w:p>
    <w:p w:rsidR="004C05CF" w:rsidRPr="004C05CF" w:rsidRDefault="004C05CF"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4"/>
          <w:szCs w:val="24"/>
          <w:lang w:eastAsia="ru-RU"/>
        </w:rPr>
      </w:pPr>
      <w:r w:rsidRPr="004C05CF">
        <w:rPr>
          <w:rFonts w:ascii="Times New Roman" w:eastAsia="Times New Roman" w:hAnsi="Times New Roman"/>
          <w:sz w:val="24"/>
          <w:szCs w:val="24"/>
          <w:lang w:eastAsia="ru-RU"/>
        </w:rPr>
        <w:lastRenderedPageBreak/>
        <w:t>ЗАКАЗЧИК вправе отказаться от приемки результата работ в случае обнаружения недостатков, которые исключают возможность его использования для указанной в настоящем договоре, включая приложения к нему, цели, и не могут быть устранены ПОДРЯДЧИКОМ или ЗАКАЗЧИКОМ</w:t>
      </w:r>
      <w:r>
        <w:rPr>
          <w:rFonts w:ascii="Times New Roman" w:eastAsia="Times New Roman" w:hAnsi="Times New Roman"/>
          <w:sz w:val="24"/>
          <w:szCs w:val="24"/>
          <w:lang w:eastAsia="ru-RU"/>
        </w:rPr>
        <w:t>.</w:t>
      </w:r>
    </w:p>
    <w:p w:rsidR="00381DA6" w:rsidRPr="000947EE" w:rsidRDefault="000947EE" w:rsidP="000947EE">
      <w:pPr>
        <w:pStyle w:val="ac"/>
        <w:overflowPunct w:val="0"/>
        <w:autoSpaceDE w:val="0"/>
        <w:autoSpaceDN w:val="0"/>
        <w:adjustRightInd w:val="0"/>
        <w:spacing w:after="0"/>
        <w:ind w:left="360"/>
        <w:jc w:val="center"/>
        <w:textAlignment w:val="baseline"/>
        <w:outlineLvl w:val="0"/>
        <w:rPr>
          <w:rFonts w:ascii="Times New Roman" w:eastAsia="Times New Roman" w:hAnsi="Times New Roman"/>
          <w:b/>
          <w:sz w:val="24"/>
          <w:szCs w:val="24"/>
          <w:lang w:eastAsia="ru-RU"/>
        </w:rPr>
      </w:pPr>
      <w:bookmarkStart w:id="33" w:name="_Toc390670726"/>
      <w:r w:rsidRPr="000947EE">
        <w:rPr>
          <w:rFonts w:ascii="Times New Roman" w:hAnsi="Times New Roman"/>
          <w:b/>
          <w:sz w:val="24"/>
          <w:szCs w:val="24"/>
        </w:rPr>
        <w:t xml:space="preserve">8. </w:t>
      </w:r>
      <w:r w:rsidR="00381DA6" w:rsidRPr="000947EE">
        <w:rPr>
          <w:rFonts w:ascii="Times New Roman" w:hAnsi="Times New Roman"/>
          <w:b/>
          <w:sz w:val="24"/>
          <w:szCs w:val="24"/>
        </w:rPr>
        <w:t>ГАРАНТИЙНЫЙ ПЕРИОД</w:t>
      </w:r>
      <w:bookmarkEnd w:id="33"/>
    </w:p>
    <w:p w:rsidR="000947EE" w:rsidRPr="000947EE" w:rsidRDefault="000947EE" w:rsidP="00FC6964">
      <w:pPr>
        <w:pStyle w:val="ac"/>
        <w:numPr>
          <w:ilvl w:val="0"/>
          <w:numId w:val="2"/>
        </w:numPr>
        <w:overflowPunct w:val="0"/>
        <w:autoSpaceDE w:val="0"/>
        <w:autoSpaceDN w:val="0"/>
        <w:adjustRightInd w:val="0"/>
        <w:spacing w:after="0"/>
        <w:jc w:val="both"/>
        <w:textAlignment w:val="baseline"/>
        <w:rPr>
          <w:rFonts w:ascii="Times New Roman" w:eastAsia="Times New Roman" w:hAnsi="Times New Roman"/>
          <w:vanish/>
          <w:sz w:val="24"/>
          <w:szCs w:val="24"/>
          <w:lang w:eastAsia="ru-RU"/>
        </w:rPr>
      </w:pPr>
    </w:p>
    <w:p w:rsidR="000947EE" w:rsidRPr="000947EE" w:rsidRDefault="000947EE" w:rsidP="00FC6964">
      <w:pPr>
        <w:pStyle w:val="ac"/>
        <w:numPr>
          <w:ilvl w:val="0"/>
          <w:numId w:val="2"/>
        </w:numPr>
        <w:overflowPunct w:val="0"/>
        <w:autoSpaceDE w:val="0"/>
        <w:autoSpaceDN w:val="0"/>
        <w:adjustRightInd w:val="0"/>
        <w:spacing w:after="0"/>
        <w:jc w:val="both"/>
        <w:textAlignment w:val="baseline"/>
        <w:rPr>
          <w:rFonts w:ascii="Times New Roman" w:eastAsia="Times New Roman" w:hAnsi="Times New Roman"/>
          <w:vanish/>
          <w:sz w:val="24"/>
          <w:szCs w:val="24"/>
          <w:lang w:eastAsia="ru-RU"/>
        </w:rPr>
      </w:pPr>
    </w:p>
    <w:p w:rsidR="000947EE" w:rsidRPr="000947EE" w:rsidRDefault="000947EE" w:rsidP="00FC6964">
      <w:pPr>
        <w:pStyle w:val="ac"/>
        <w:numPr>
          <w:ilvl w:val="1"/>
          <w:numId w:val="2"/>
        </w:numPr>
        <w:overflowPunct w:val="0"/>
        <w:autoSpaceDE w:val="0"/>
        <w:autoSpaceDN w:val="0"/>
        <w:adjustRightInd w:val="0"/>
        <w:spacing w:after="0"/>
        <w:jc w:val="both"/>
        <w:textAlignment w:val="baseline"/>
        <w:rPr>
          <w:rFonts w:ascii="Times New Roman" w:eastAsia="Times New Roman" w:hAnsi="Times New Roman"/>
          <w:vanish/>
          <w:sz w:val="24"/>
          <w:szCs w:val="24"/>
          <w:lang w:eastAsia="ru-RU"/>
        </w:rPr>
      </w:pPr>
    </w:p>
    <w:p w:rsidR="000947EE" w:rsidRPr="000947EE" w:rsidRDefault="000947EE" w:rsidP="00FC6964">
      <w:pPr>
        <w:pStyle w:val="ac"/>
        <w:keepNext/>
        <w:widowControl w:val="0"/>
        <w:numPr>
          <w:ilvl w:val="0"/>
          <w:numId w:val="11"/>
        </w:numPr>
        <w:suppressAutoHyphens/>
        <w:overflowPunct w:val="0"/>
        <w:autoSpaceDE w:val="0"/>
        <w:autoSpaceDN w:val="0"/>
        <w:adjustRightInd w:val="0"/>
        <w:spacing w:before="280" w:after="0" w:line="240" w:lineRule="auto"/>
        <w:contextualSpacing w:val="0"/>
        <w:jc w:val="both"/>
        <w:textAlignment w:val="baseline"/>
        <w:outlineLvl w:val="1"/>
        <w:rPr>
          <w:rFonts w:ascii="Times New Roman" w:eastAsia="Times New Roman" w:hAnsi="Times New Roman"/>
          <w:b/>
          <w:bCs/>
          <w:vanish/>
          <w:sz w:val="24"/>
          <w:szCs w:val="24"/>
          <w:lang w:eastAsia="ru-RU"/>
        </w:rPr>
      </w:pPr>
    </w:p>
    <w:p w:rsidR="00E5406B" w:rsidRPr="000947EE" w:rsidRDefault="00510147" w:rsidP="00FC6964">
      <w:pPr>
        <w:pStyle w:val="2"/>
        <w:spacing w:before="0"/>
        <w:ind w:left="0" w:firstLine="0"/>
        <w:jc w:val="both"/>
        <w:rPr>
          <w:b w:val="0"/>
          <w:sz w:val="24"/>
          <w:szCs w:val="24"/>
          <w:lang w:eastAsia="ru-RU"/>
        </w:rPr>
      </w:pPr>
      <w:r w:rsidRPr="000947EE">
        <w:rPr>
          <w:b w:val="0"/>
          <w:sz w:val="24"/>
          <w:szCs w:val="24"/>
          <w:lang w:eastAsia="ru-RU"/>
        </w:rPr>
        <w:t>ПОДРЯДЧИК</w:t>
      </w:r>
      <w:r w:rsidR="00E5406B" w:rsidRPr="000947EE">
        <w:rPr>
          <w:b w:val="0"/>
          <w:sz w:val="24"/>
          <w:szCs w:val="24"/>
          <w:lang w:eastAsia="ru-RU"/>
        </w:rPr>
        <w:t xml:space="preserve"> </w:t>
      </w:r>
      <w:r w:rsidR="000947EE" w:rsidRPr="000947EE">
        <w:rPr>
          <w:b w:val="0"/>
          <w:sz w:val="24"/>
          <w:szCs w:val="24"/>
          <w:lang w:eastAsia="ru-RU"/>
        </w:rPr>
        <w:t>гарантирует достижение объектом</w:t>
      </w:r>
      <w:r w:rsidR="00E5406B" w:rsidRPr="000947EE">
        <w:rPr>
          <w:b w:val="0"/>
          <w:sz w:val="24"/>
          <w:szCs w:val="24"/>
          <w:lang w:eastAsia="ru-RU"/>
        </w:rPr>
        <w:t xml:space="preserve"> указанных в технической документации показателей и возможность эксплуатации объекта в соответствии с настоящим Договором на гарантийные сроки, указанные в технической документации.</w:t>
      </w:r>
    </w:p>
    <w:p w:rsidR="000947EE" w:rsidRDefault="00606891" w:rsidP="00FC6964">
      <w:pPr>
        <w:pStyle w:val="2"/>
        <w:spacing w:before="0"/>
        <w:ind w:left="0" w:firstLine="0"/>
        <w:jc w:val="both"/>
        <w:rPr>
          <w:b w:val="0"/>
          <w:sz w:val="24"/>
          <w:szCs w:val="24"/>
          <w:lang w:eastAsia="ru-RU"/>
        </w:rPr>
      </w:pPr>
      <w:r w:rsidRPr="00606891">
        <w:rPr>
          <w:b w:val="0"/>
          <w:sz w:val="24"/>
          <w:szCs w:val="24"/>
          <w:lang w:eastAsia="ru-RU"/>
        </w:rPr>
        <w:t xml:space="preserve">Гарантийный срок </w:t>
      </w:r>
      <w:r w:rsidR="00CF1911">
        <w:rPr>
          <w:b w:val="0"/>
          <w:sz w:val="24"/>
          <w:szCs w:val="24"/>
          <w:lang w:eastAsia="ru-RU"/>
        </w:rPr>
        <w:t>2</w:t>
      </w:r>
      <w:r w:rsidRPr="00606891">
        <w:rPr>
          <w:b w:val="0"/>
          <w:sz w:val="24"/>
          <w:szCs w:val="24"/>
          <w:lang w:eastAsia="ru-RU"/>
        </w:rPr>
        <w:t xml:space="preserve"> (</w:t>
      </w:r>
      <w:r w:rsidR="00CF1911">
        <w:rPr>
          <w:b w:val="0"/>
          <w:sz w:val="24"/>
          <w:szCs w:val="24"/>
          <w:lang w:eastAsia="ru-RU"/>
        </w:rPr>
        <w:t>Два</w:t>
      </w:r>
      <w:r w:rsidRPr="00606891">
        <w:rPr>
          <w:b w:val="0"/>
          <w:sz w:val="24"/>
          <w:szCs w:val="24"/>
          <w:lang w:eastAsia="ru-RU"/>
        </w:rPr>
        <w:t xml:space="preserve">) </w:t>
      </w:r>
      <w:r w:rsidR="00CF1911">
        <w:rPr>
          <w:b w:val="0"/>
          <w:sz w:val="24"/>
          <w:szCs w:val="24"/>
          <w:lang w:eastAsia="ru-RU"/>
        </w:rPr>
        <w:t>года</w:t>
      </w:r>
      <w:bookmarkStart w:id="34" w:name="_GoBack"/>
      <w:bookmarkEnd w:id="34"/>
      <w:r w:rsidRPr="00606891">
        <w:rPr>
          <w:b w:val="0"/>
          <w:sz w:val="24"/>
          <w:szCs w:val="24"/>
          <w:lang w:eastAsia="ru-RU"/>
        </w:rPr>
        <w:t xml:space="preserve"> с </w:t>
      </w:r>
      <w:r w:rsidR="00034585">
        <w:rPr>
          <w:b w:val="0"/>
          <w:sz w:val="24"/>
          <w:szCs w:val="24"/>
          <w:lang w:eastAsia="ru-RU"/>
        </w:rPr>
        <w:t>даты окончания работ</w:t>
      </w:r>
      <w:r w:rsidRPr="00606891">
        <w:rPr>
          <w:b w:val="0"/>
          <w:sz w:val="24"/>
          <w:szCs w:val="24"/>
          <w:lang w:eastAsia="ru-RU"/>
        </w:rPr>
        <w:t>. Течение гарантийного срока прерывается на все время, на протяжении которого объект не мог эксплуатироваться вследствие недостатков, за которые отвечает ПОДРЯДЧИК.</w:t>
      </w:r>
    </w:p>
    <w:p w:rsidR="00E5406B" w:rsidRPr="00606891" w:rsidRDefault="00510147" w:rsidP="00606891">
      <w:pPr>
        <w:pStyle w:val="2"/>
        <w:spacing w:before="0"/>
        <w:ind w:left="0" w:firstLine="0"/>
        <w:jc w:val="both"/>
        <w:rPr>
          <w:b w:val="0"/>
          <w:sz w:val="24"/>
          <w:szCs w:val="24"/>
          <w:lang w:eastAsia="ru-RU"/>
        </w:rPr>
      </w:pPr>
      <w:r w:rsidRPr="00606891">
        <w:rPr>
          <w:b w:val="0"/>
          <w:sz w:val="24"/>
          <w:szCs w:val="24"/>
          <w:lang w:eastAsia="ru-RU"/>
        </w:rPr>
        <w:t>ПОДРЯДЧИК</w:t>
      </w:r>
      <w:r w:rsidR="00E5406B" w:rsidRPr="00606891">
        <w:rPr>
          <w:b w:val="0"/>
          <w:sz w:val="24"/>
          <w:szCs w:val="24"/>
          <w:lang w:eastAsia="ru-RU"/>
        </w:rPr>
        <w:t xml:space="preserve"> гарантирует </w:t>
      </w:r>
      <w:r w:rsidRPr="00606891">
        <w:rPr>
          <w:b w:val="0"/>
          <w:sz w:val="24"/>
          <w:szCs w:val="24"/>
          <w:lang w:eastAsia="ru-RU"/>
        </w:rPr>
        <w:t>ЗАКАЗЧИК</w:t>
      </w:r>
      <w:r w:rsidR="00E5406B" w:rsidRPr="00606891">
        <w:rPr>
          <w:b w:val="0"/>
          <w:sz w:val="24"/>
          <w:szCs w:val="24"/>
          <w:lang w:eastAsia="ru-RU"/>
        </w:rPr>
        <w:t xml:space="preserve">У безотказную работу </w:t>
      </w:r>
      <w:r w:rsidR="00331BB6" w:rsidRPr="00606891">
        <w:rPr>
          <w:b w:val="0"/>
          <w:sz w:val="24"/>
          <w:szCs w:val="24"/>
          <w:lang w:eastAsia="ru-RU"/>
        </w:rPr>
        <w:t>о</w:t>
      </w:r>
      <w:r w:rsidR="00E5406B" w:rsidRPr="00606891">
        <w:rPr>
          <w:b w:val="0"/>
          <w:sz w:val="24"/>
          <w:szCs w:val="24"/>
          <w:lang w:eastAsia="ru-RU"/>
        </w:rPr>
        <w:t xml:space="preserve">борудования в течение срока, указанного в паспорте или иной официальной технической документации, но не менее </w:t>
      </w:r>
      <w:r w:rsidR="00DE57EA" w:rsidRPr="00606891">
        <w:rPr>
          <w:b w:val="0"/>
          <w:sz w:val="24"/>
          <w:szCs w:val="24"/>
          <w:lang w:eastAsia="ru-RU"/>
        </w:rPr>
        <w:t>одного года</w:t>
      </w:r>
      <w:r w:rsidR="00E5406B" w:rsidRPr="00606891">
        <w:rPr>
          <w:b w:val="0"/>
          <w:sz w:val="24"/>
          <w:szCs w:val="24"/>
          <w:lang w:eastAsia="ru-RU"/>
        </w:rPr>
        <w:t xml:space="preserve"> с </w:t>
      </w:r>
      <w:r w:rsidR="00034585">
        <w:rPr>
          <w:b w:val="0"/>
          <w:sz w:val="24"/>
          <w:szCs w:val="24"/>
          <w:lang w:eastAsia="ru-RU"/>
        </w:rPr>
        <w:t>даты окончания работ</w:t>
      </w:r>
      <w:r w:rsidR="00E5406B" w:rsidRPr="00606891">
        <w:rPr>
          <w:b w:val="0"/>
          <w:sz w:val="24"/>
          <w:szCs w:val="24"/>
          <w:lang w:eastAsia="ru-RU"/>
        </w:rPr>
        <w:t>, при условии выполнения Эксплуатирующей организацией инструкции по эксплуатации.</w:t>
      </w:r>
    </w:p>
    <w:p w:rsidR="00E5406B" w:rsidRPr="00606891" w:rsidRDefault="00E5406B" w:rsidP="00606891">
      <w:pPr>
        <w:pStyle w:val="2"/>
        <w:spacing w:before="0"/>
        <w:ind w:left="0" w:firstLine="0"/>
        <w:jc w:val="both"/>
        <w:rPr>
          <w:b w:val="0"/>
          <w:sz w:val="24"/>
          <w:szCs w:val="24"/>
          <w:lang w:eastAsia="ru-RU"/>
        </w:rPr>
      </w:pPr>
      <w:r w:rsidRPr="00606891">
        <w:rPr>
          <w:b w:val="0"/>
          <w:sz w:val="24"/>
          <w:szCs w:val="24"/>
          <w:lang w:eastAsia="ru-RU"/>
        </w:rPr>
        <w:t xml:space="preserve">Гарантия </w:t>
      </w:r>
      <w:r w:rsidR="00510147" w:rsidRPr="00606891">
        <w:rPr>
          <w:b w:val="0"/>
          <w:sz w:val="24"/>
          <w:szCs w:val="24"/>
          <w:lang w:eastAsia="ru-RU"/>
        </w:rPr>
        <w:t>ПОДРЯДЧИК</w:t>
      </w:r>
      <w:r w:rsidRPr="00606891">
        <w:rPr>
          <w:b w:val="0"/>
          <w:sz w:val="24"/>
          <w:szCs w:val="24"/>
          <w:lang w:eastAsia="ru-RU"/>
        </w:rPr>
        <w:t>А не включает текущий износ, замену расходных материалов или повреждений, полученных из-за неосторожного или халатного обращения со стороны Эксплуатирующей организации.</w:t>
      </w:r>
    </w:p>
    <w:p w:rsidR="00606891" w:rsidRPr="00606891" w:rsidRDefault="00606891" w:rsidP="00606891">
      <w:pPr>
        <w:pStyle w:val="2"/>
        <w:spacing w:before="0"/>
        <w:ind w:left="0" w:firstLine="0"/>
        <w:jc w:val="both"/>
        <w:rPr>
          <w:b w:val="0"/>
          <w:sz w:val="24"/>
          <w:szCs w:val="24"/>
          <w:lang w:eastAsia="ru-RU"/>
        </w:rPr>
      </w:pPr>
      <w:r w:rsidRPr="00606891">
        <w:rPr>
          <w:b w:val="0"/>
          <w:sz w:val="24"/>
          <w:szCs w:val="24"/>
          <w:lang w:eastAsia="ru-RU"/>
        </w:rPr>
        <w:t xml:space="preserve">При обнаружении в течение гарантийного срока недостатков указанных </w:t>
      </w:r>
      <w:proofErr w:type="gramStart"/>
      <w:r w:rsidRPr="00606891">
        <w:rPr>
          <w:b w:val="0"/>
          <w:sz w:val="24"/>
          <w:szCs w:val="24"/>
          <w:lang w:eastAsia="ru-RU"/>
        </w:rPr>
        <w:t>в  пункте</w:t>
      </w:r>
      <w:proofErr w:type="gramEnd"/>
      <w:r w:rsidRPr="00606891">
        <w:rPr>
          <w:b w:val="0"/>
          <w:sz w:val="24"/>
          <w:szCs w:val="24"/>
          <w:lang w:eastAsia="ru-RU"/>
        </w:rPr>
        <w:t xml:space="preserve"> 1 статьи 754 ГК РФ, ЗАКАЗЧИК должен заявить о них ПОДРЯДЧИКУ и разумный срок после их обнаружения.</w:t>
      </w:r>
    </w:p>
    <w:p w:rsidR="00E5406B" w:rsidRPr="00606891" w:rsidRDefault="00510147" w:rsidP="00606891">
      <w:pPr>
        <w:pStyle w:val="2"/>
        <w:spacing w:before="0"/>
        <w:ind w:left="0" w:firstLine="0"/>
        <w:jc w:val="both"/>
        <w:rPr>
          <w:b w:val="0"/>
          <w:sz w:val="24"/>
          <w:szCs w:val="24"/>
          <w:lang w:eastAsia="ru-RU"/>
        </w:rPr>
      </w:pPr>
      <w:r w:rsidRPr="00606891">
        <w:rPr>
          <w:b w:val="0"/>
          <w:sz w:val="24"/>
          <w:szCs w:val="24"/>
          <w:lang w:eastAsia="ru-RU"/>
        </w:rPr>
        <w:t>ПОДРЯДЧИК</w:t>
      </w:r>
      <w:r w:rsidR="00E5406B" w:rsidRPr="00606891">
        <w:rPr>
          <w:b w:val="0"/>
          <w:sz w:val="24"/>
          <w:szCs w:val="24"/>
          <w:lang w:eastAsia="ru-RU"/>
        </w:rPr>
        <w:t xml:space="preserve">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и/или вследствие нарушения инструкции по его эксплуатации, разработанных заводом-изготовителем, ненадлежащего ремонта объекта, произведенного самим </w:t>
      </w:r>
      <w:r w:rsidRPr="00606891">
        <w:rPr>
          <w:b w:val="0"/>
          <w:sz w:val="24"/>
          <w:szCs w:val="24"/>
          <w:lang w:eastAsia="ru-RU"/>
        </w:rPr>
        <w:t>ЗАКАЗЧИК</w:t>
      </w:r>
      <w:r w:rsidR="00E5406B" w:rsidRPr="00606891">
        <w:rPr>
          <w:b w:val="0"/>
          <w:sz w:val="24"/>
          <w:szCs w:val="24"/>
          <w:lang w:eastAsia="ru-RU"/>
        </w:rPr>
        <w:t>ОМ или привлеченными им третьими лицами.</w:t>
      </w:r>
    </w:p>
    <w:p w:rsidR="00E5406B" w:rsidRPr="00606891" w:rsidRDefault="00510147" w:rsidP="00606891">
      <w:pPr>
        <w:pStyle w:val="2"/>
        <w:spacing w:before="0"/>
        <w:ind w:left="0" w:firstLine="0"/>
        <w:jc w:val="both"/>
        <w:rPr>
          <w:b w:val="0"/>
          <w:sz w:val="24"/>
          <w:szCs w:val="24"/>
          <w:lang w:eastAsia="ru-RU"/>
        </w:rPr>
      </w:pPr>
      <w:r w:rsidRPr="00606891">
        <w:rPr>
          <w:b w:val="0"/>
          <w:sz w:val="24"/>
          <w:szCs w:val="24"/>
          <w:lang w:eastAsia="ru-RU"/>
        </w:rPr>
        <w:t>ПОДРЯДЧИК</w:t>
      </w:r>
      <w:r w:rsidR="00E5406B" w:rsidRPr="00606891">
        <w:rPr>
          <w:b w:val="0"/>
          <w:sz w:val="24"/>
          <w:szCs w:val="24"/>
          <w:lang w:eastAsia="ru-RU"/>
        </w:rPr>
        <w:t xml:space="preserve"> обязуется устранить недостатки (дефекты), за которые он несет ответственность, в сроки, указанные в предписании </w:t>
      </w:r>
      <w:r w:rsidRPr="00606891">
        <w:rPr>
          <w:b w:val="0"/>
          <w:sz w:val="24"/>
          <w:szCs w:val="24"/>
          <w:lang w:eastAsia="ru-RU"/>
        </w:rPr>
        <w:t>ЗАКАЗЧИК</w:t>
      </w:r>
      <w:r w:rsidR="00E5406B" w:rsidRPr="00606891">
        <w:rPr>
          <w:b w:val="0"/>
          <w:sz w:val="24"/>
          <w:szCs w:val="24"/>
          <w:lang w:eastAsia="ru-RU"/>
        </w:rPr>
        <w:t xml:space="preserve">А, направленном в адрес </w:t>
      </w:r>
      <w:r w:rsidRPr="00606891">
        <w:rPr>
          <w:b w:val="0"/>
          <w:sz w:val="24"/>
          <w:szCs w:val="24"/>
          <w:lang w:eastAsia="ru-RU"/>
        </w:rPr>
        <w:t>ПОДРЯДЧИК</w:t>
      </w:r>
      <w:r w:rsidR="00E5406B" w:rsidRPr="00606891">
        <w:rPr>
          <w:b w:val="0"/>
          <w:sz w:val="24"/>
          <w:szCs w:val="24"/>
          <w:lang w:eastAsia="ru-RU"/>
        </w:rPr>
        <w:t>А при обнаружении указанных недостатков.</w:t>
      </w:r>
      <w:r w:rsidR="005C2CC1" w:rsidRPr="00606891">
        <w:rPr>
          <w:b w:val="0"/>
          <w:sz w:val="24"/>
          <w:szCs w:val="24"/>
          <w:lang w:eastAsia="ru-RU"/>
        </w:rPr>
        <w:t xml:space="preserve"> Сроки на устранение нед</w:t>
      </w:r>
      <w:r w:rsidR="00CF5913" w:rsidRPr="00606891">
        <w:rPr>
          <w:b w:val="0"/>
          <w:sz w:val="24"/>
          <w:szCs w:val="24"/>
          <w:lang w:eastAsia="ru-RU"/>
        </w:rPr>
        <w:t xml:space="preserve">остатков </w:t>
      </w:r>
      <w:r w:rsidR="005C2CC1" w:rsidRPr="00606891">
        <w:rPr>
          <w:b w:val="0"/>
          <w:sz w:val="24"/>
          <w:szCs w:val="24"/>
          <w:lang w:eastAsia="ru-RU"/>
        </w:rPr>
        <w:t>должны быть разумными с учетом объективной оценки сложности устранения выявленных недостатков.</w:t>
      </w:r>
    </w:p>
    <w:p w:rsidR="00E5406B" w:rsidRPr="00606891" w:rsidRDefault="00510147" w:rsidP="00606891">
      <w:pPr>
        <w:pStyle w:val="2"/>
        <w:spacing w:before="0"/>
        <w:ind w:left="0" w:firstLine="0"/>
        <w:jc w:val="both"/>
        <w:rPr>
          <w:b w:val="0"/>
          <w:sz w:val="24"/>
          <w:szCs w:val="24"/>
          <w:lang w:eastAsia="ru-RU"/>
        </w:rPr>
      </w:pPr>
      <w:r w:rsidRPr="00606891">
        <w:rPr>
          <w:b w:val="0"/>
          <w:sz w:val="24"/>
          <w:szCs w:val="24"/>
          <w:lang w:eastAsia="ru-RU"/>
        </w:rPr>
        <w:t>ПОДРЯДЧИК</w:t>
      </w:r>
      <w:r w:rsidR="00E5406B" w:rsidRPr="00606891">
        <w:rPr>
          <w:b w:val="0"/>
          <w:sz w:val="24"/>
          <w:szCs w:val="24"/>
          <w:lang w:eastAsia="ru-RU"/>
        </w:rPr>
        <w:t xml:space="preserve"> обязуется устранять по требованию </w:t>
      </w:r>
      <w:r w:rsidRPr="00606891">
        <w:rPr>
          <w:b w:val="0"/>
          <w:sz w:val="24"/>
          <w:szCs w:val="24"/>
          <w:lang w:eastAsia="ru-RU"/>
        </w:rPr>
        <w:t>ЗАКАЗЧИК</w:t>
      </w:r>
      <w:r w:rsidR="00E5406B" w:rsidRPr="00606891">
        <w:rPr>
          <w:b w:val="0"/>
          <w:sz w:val="24"/>
          <w:szCs w:val="24"/>
          <w:lang w:eastAsia="ru-RU"/>
        </w:rPr>
        <w:t xml:space="preserve">А и за его счет, недостатки, за которые </w:t>
      </w:r>
      <w:r w:rsidRPr="00606891">
        <w:rPr>
          <w:b w:val="0"/>
          <w:sz w:val="24"/>
          <w:szCs w:val="24"/>
          <w:lang w:eastAsia="ru-RU"/>
        </w:rPr>
        <w:t>ПОДРЯДЧИК</w:t>
      </w:r>
      <w:r w:rsidR="00E5406B" w:rsidRPr="00606891">
        <w:rPr>
          <w:b w:val="0"/>
          <w:sz w:val="24"/>
          <w:szCs w:val="24"/>
          <w:lang w:eastAsia="ru-RU"/>
        </w:rPr>
        <w:t xml:space="preserve"> не несет ответственности, </w:t>
      </w:r>
      <w:r w:rsidRPr="00606891">
        <w:rPr>
          <w:b w:val="0"/>
          <w:sz w:val="24"/>
          <w:szCs w:val="24"/>
          <w:lang w:eastAsia="ru-RU"/>
        </w:rPr>
        <w:t>ПОДРЯДЧИК</w:t>
      </w:r>
      <w:r w:rsidR="00E5406B" w:rsidRPr="00606891">
        <w:rPr>
          <w:b w:val="0"/>
          <w:sz w:val="24"/>
          <w:szCs w:val="24"/>
          <w:lang w:eastAsia="ru-RU"/>
        </w:rPr>
        <w:t xml:space="preserve"> вправе отказать</w:t>
      </w:r>
      <w:r w:rsidR="00622F5E" w:rsidRPr="00606891">
        <w:rPr>
          <w:b w:val="0"/>
          <w:sz w:val="24"/>
          <w:szCs w:val="24"/>
          <w:lang w:eastAsia="ru-RU"/>
        </w:rPr>
        <w:t>ся</w:t>
      </w:r>
      <w:r w:rsidR="00E5406B" w:rsidRPr="00606891">
        <w:rPr>
          <w:b w:val="0"/>
          <w:sz w:val="24"/>
          <w:szCs w:val="24"/>
          <w:lang w:eastAsia="ru-RU"/>
        </w:rPr>
        <w:t xml:space="preserve"> от выполнения данных обязательств, в случаях, когда устранение недостатков не связанно непосредственно с предметом договора, либо не может быть осуществлено </w:t>
      </w:r>
      <w:r w:rsidRPr="00606891">
        <w:rPr>
          <w:b w:val="0"/>
          <w:sz w:val="24"/>
          <w:szCs w:val="24"/>
          <w:lang w:eastAsia="ru-RU"/>
        </w:rPr>
        <w:t>ПОДРЯДЧИК</w:t>
      </w:r>
      <w:r w:rsidR="00E5406B" w:rsidRPr="00606891">
        <w:rPr>
          <w:b w:val="0"/>
          <w:sz w:val="24"/>
          <w:szCs w:val="24"/>
          <w:lang w:eastAsia="ru-RU"/>
        </w:rPr>
        <w:t>ОМ по независящим от него причинам.</w:t>
      </w:r>
    </w:p>
    <w:p w:rsidR="0060716E" w:rsidRPr="002C0BA8" w:rsidRDefault="0060716E" w:rsidP="003F084E">
      <w:pPr>
        <w:overflowPunct w:val="0"/>
        <w:autoSpaceDE w:val="0"/>
        <w:autoSpaceDN w:val="0"/>
        <w:adjustRightInd w:val="0"/>
        <w:spacing w:after="0"/>
        <w:contextualSpacing/>
        <w:jc w:val="center"/>
        <w:textAlignment w:val="baseline"/>
        <w:rPr>
          <w:rFonts w:ascii="Times New Roman" w:eastAsia="Times New Roman" w:hAnsi="Times New Roman"/>
          <w:b/>
          <w:sz w:val="24"/>
          <w:szCs w:val="24"/>
          <w:lang w:eastAsia="ru-RU"/>
        </w:rPr>
      </w:pPr>
    </w:p>
    <w:p w:rsidR="00381DA6" w:rsidRPr="00034585" w:rsidRDefault="00381DA6" w:rsidP="003F084E">
      <w:pPr>
        <w:pStyle w:val="ac"/>
        <w:keepLines/>
        <w:numPr>
          <w:ilvl w:val="0"/>
          <w:numId w:val="11"/>
        </w:numPr>
        <w:overflowPunct w:val="0"/>
        <w:autoSpaceDE w:val="0"/>
        <w:autoSpaceDN w:val="0"/>
        <w:adjustRightInd w:val="0"/>
        <w:spacing w:after="0"/>
        <w:ind w:left="0" w:firstLine="0"/>
        <w:jc w:val="center"/>
        <w:textAlignment w:val="baseline"/>
        <w:outlineLvl w:val="0"/>
        <w:rPr>
          <w:rFonts w:ascii="Times New Roman" w:eastAsia="Times New Roman" w:hAnsi="Times New Roman"/>
          <w:b/>
          <w:sz w:val="24"/>
          <w:szCs w:val="24"/>
          <w:lang w:eastAsia="ru-RU"/>
        </w:rPr>
      </w:pPr>
      <w:bookmarkStart w:id="35" w:name="_Toc386500170"/>
      <w:bookmarkStart w:id="36" w:name="_Toc386500989"/>
      <w:bookmarkStart w:id="37" w:name="_Toc386501561"/>
      <w:bookmarkStart w:id="38" w:name="_Toc386501643"/>
      <w:bookmarkStart w:id="39" w:name="_Toc386542796"/>
      <w:bookmarkStart w:id="40" w:name="_Toc390670727"/>
      <w:r w:rsidRPr="00034585">
        <w:rPr>
          <w:rFonts w:ascii="Times New Roman" w:eastAsia="Times New Roman" w:hAnsi="Times New Roman"/>
          <w:b/>
          <w:sz w:val="24"/>
          <w:szCs w:val="24"/>
          <w:lang w:eastAsia="ru-RU"/>
        </w:rPr>
        <w:t>РАСПРЕДЕЛЕНИЕ РИСКА</w:t>
      </w:r>
      <w:bookmarkEnd w:id="35"/>
      <w:bookmarkEnd w:id="36"/>
      <w:bookmarkEnd w:id="37"/>
      <w:bookmarkEnd w:id="38"/>
      <w:bookmarkEnd w:id="39"/>
      <w:bookmarkEnd w:id="40"/>
    </w:p>
    <w:p w:rsidR="0060716E" w:rsidRPr="00034585" w:rsidRDefault="0060716E" w:rsidP="003F084E">
      <w:pPr>
        <w:pStyle w:val="2"/>
        <w:keepLines/>
        <w:ind w:left="0" w:firstLine="0"/>
        <w:contextualSpacing/>
        <w:jc w:val="both"/>
        <w:rPr>
          <w:b w:val="0"/>
          <w:sz w:val="24"/>
          <w:szCs w:val="24"/>
          <w:lang w:eastAsia="ru-RU"/>
        </w:rPr>
      </w:pPr>
      <w:r w:rsidRPr="00034585">
        <w:rPr>
          <w:b w:val="0"/>
          <w:sz w:val="24"/>
          <w:szCs w:val="24"/>
          <w:lang w:eastAsia="ru-RU"/>
        </w:rPr>
        <w:t xml:space="preserve">Риск случайного повреждения </w:t>
      </w:r>
      <w:r w:rsidR="00034585">
        <w:rPr>
          <w:b w:val="0"/>
          <w:sz w:val="24"/>
          <w:szCs w:val="24"/>
          <w:lang w:eastAsia="ru-RU"/>
        </w:rPr>
        <w:t>выполненных работ</w:t>
      </w:r>
      <w:r w:rsidRPr="00034585">
        <w:rPr>
          <w:b w:val="0"/>
          <w:sz w:val="24"/>
          <w:szCs w:val="24"/>
          <w:lang w:eastAsia="ru-RU"/>
        </w:rPr>
        <w:t>, составляющ</w:t>
      </w:r>
      <w:r w:rsidR="00034585">
        <w:rPr>
          <w:b w:val="0"/>
          <w:sz w:val="24"/>
          <w:szCs w:val="24"/>
          <w:lang w:eastAsia="ru-RU"/>
        </w:rPr>
        <w:t>их</w:t>
      </w:r>
      <w:r w:rsidRPr="00034585">
        <w:rPr>
          <w:b w:val="0"/>
          <w:sz w:val="24"/>
          <w:szCs w:val="24"/>
          <w:lang w:eastAsia="ru-RU"/>
        </w:rPr>
        <w:t xml:space="preserve"> предмет настоящего Договора, ответственность за сохранность материалов и оборудования, </w:t>
      </w:r>
      <w:r w:rsidR="00034585">
        <w:rPr>
          <w:b w:val="0"/>
          <w:sz w:val="24"/>
          <w:szCs w:val="24"/>
          <w:lang w:eastAsia="ru-RU"/>
        </w:rPr>
        <w:t>т</w:t>
      </w:r>
      <w:r w:rsidRPr="00034585">
        <w:rPr>
          <w:b w:val="0"/>
          <w:sz w:val="24"/>
          <w:szCs w:val="24"/>
          <w:lang w:eastAsia="ru-RU"/>
        </w:rPr>
        <w:t>ехники, расходных материалов, используемых во исполнение условий настоящего Договора в процессе выполнения строительно-монтажных работ до приемки эт</w:t>
      </w:r>
      <w:r w:rsidR="00034585">
        <w:rPr>
          <w:b w:val="0"/>
          <w:sz w:val="24"/>
          <w:szCs w:val="24"/>
          <w:lang w:eastAsia="ru-RU"/>
        </w:rPr>
        <w:t>их работ</w:t>
      </w:r>
      <w:r w:rsidRPr="00034585">
        <w:rPr>
          <w:b w:val="0"/>
          <w:sz w:val="24"/>
          <w:szCs w:val="24"/>
          <w:lang w:eastAsia="ru-RU"/>
        </w:rPr>
        <w:t xml:space="preserve"> </w:t>
      </w:r>
      <w:r w:rsidR="00510147" w:rsidRPr="00034585">
        <w:rPr>
          <w:b w:val="0"/>
          <w:sz w:val="24"/>
          <w:szCs w:val="24"/>
          <w:lang w:eastAsia="ru-RU"/>
        </w:rPr>
        <w:t>ЗАКАЗЧИК</w:t>
      </w:r>
      <w:r w:rsidR="001F621D" w:rsidRPr="00034585">
        <w:rPr>
          <w:b w:val="0"/>
          <w:sz w:val="24"/>
          <w:szCs w:val="24"/>
          <w:lang w:eastAsia="ru-RU"/>
        </w:rPr>
        <w:t>ОМ</w:t>
      </w:r>
      <w:r w:rsidRPr="00034585">
        <w:rPr>
          <w:b w:val="0"/>
          <w:sz w:val="24"/>
          <w:szCs w:val="24"/>
          <w:lang w:eastAsia="ru-RU"/>
        </w:rPr>
        <w:t xml:space="preserve">, несет </w:t>
      </w:r>
      <w:r w:rsidR="00510147" w:rsidRPr="00034585">
        <w:rPr>
          <w:b w:val="0"/>
          <w:sz w:val="24"/>
          <w:szCs w:val="24"/>
          <w:lang w:eastAsia="ru-RU"/>
        </w:rPr>
        <w:t>ПОДРЯДЧИК</w:t>
      </w:r>
      <w:r w:rsidRPr="00034585">
        <w:rPr>
          <w:b w:val="0"/>
          <w:sz w:val="24"/>
          <w:szCs w:val="24"/>
          <w:lang w:eastAsia="ru-RU"/>
        </w:rPr>
        <w:t>.</w:t>
      </w:r>
    </w:p>
    <w:p w:rsidR="004047E8" w:rsidRPr="00F5650E" w:rsidRDefault="004047E8" w:rsidP="00E91858">
      <w:pPr>
        <w:overflowPunct w:val="0"/>
        <w:autoSpaceDE w:val="0"/>
        <w:autoSpaceDN w:val="0"/>
        <w:adjustRightInd w:val="0"/>
        <w:spacing w:after="0"/>
        <w:jc w:val="both"/>
        <w:textAlignment w:val="baseline"/>
        <w:rPr>
          <w:rFonts w:ascii="Times New Roman" w:eastAsia="Times New Roman" w:hAnsi="Times New Roman"/>
          <w:sz w:val="24"/>
          <w:szCs w:val="24"/>
          <w:lang w:eastAsia="ru-RU"/>
        </w:rPr>
      </w:pPr>
    </w:p>
    <w:p w:rsidR="00381DA6" w:rsidRPr="00F5650E" w:rsidRDefault="00381DA6" w:rsidP="00FC6964">
      <w:pPr>
        <w:pStyle w:val="ac"/>
        <w:numPr>
          <w:ilvl w:val="0"/>
          <w:numId w:val="11"/>
        </w:numPr>
        <w:overflowPunct w:val="0"/>
        <w:autoSpaceDE w:val="0"/>
        <w:autoSpaceDN w:val="0"/>
        <w:adjustRightInd w:val="0"/>
        <w:spacing w:after="0"/>
        <w:ind w:left="0" w:firstLine="0"/>
        <w:jc w:val="center"/>
        <w:textAlignment w:val="baseline"/>
        <w:outlineLvl w:val="0"/>
        <w:rPr>
          <w:rFonts w:ascii="Times New Roman" w:eastAsia="Times New Roman" w:hAnsi="Times New Roman"/>
          <w:b/>
          <w:sz w:val="24"/>
          <w:szCs w:val="24"/>
          <w:lang w:eastAsia="ru-RU"/>
        </w:rPr>
      </w:pPr>
      <w:bookmarkStart w:id="41" w:name="_Toc386500171"/>
      <w:bookmarkStart w:id="42" w:name="_Toc386500990"/>
      <w:bookmarkStart w:id="43" w:name="_Toc386501562"/>
      <w:bookmarkStart w:id="44" w:name="_Toc386501644"/>
      <w:bookmarkStart w:id="45" w:name="_Toc386542797"/>
      <w:bookmarkStart w:id="46" w:name="_Toc390670728"/>
      <w:r w:rsidRPr="00F5650E">
        <w:rPr>
          <w:rFonts w:ascii="Times New Roman" w:eastAsia="Times New Roman" w:hAnsi="Times New Roman"/>
          <w:b/>
          <w:sz w:val="24"/>
          <w:szCs w:val="24"/>
          <w:lang w:eastAsia="ru-RU"/>
        </w:rPr>
        <w:t>ОТВЕТСТВЕННОСТЬ СТОРОН</w:t>
      </w:r>
      <w:bookmarkEnd w:id="41"/>
      <w:bookmarkEnd w:id="42"/>
      <w:bookmarkEnd w:id="43"/>
      <w:bookmarkEnd w:id="44"/>
      <w:bookmarkEnd w:id="45"/>
      <w:bookmarkEnd w:id="46"/>
    </w:p>
    <w:p w:rsidR="004047E8" w:rsidRPr="00034585" w:rsidRDefault="00F97E79" w:rsidP="00820E4E">
      <w:pPr>
        <w:pStyle w:val="2"/>
        <w:spacing w:before="0"/>
        <w:ind w:left="0" w:firstLine="0"/>
        <w:jc w:val="both"/>
        <w:rPr>
          <w:b w:val="0"/>
          <w:sz w:val="24"/>
          <w:szCs w:val="24"/>
          <w:lang w:eastAsia="ru-RU"/>
        </w:rPr>
      </w:pPr>
      <w:r w:rsidRPr="00034585">
        <w:rPr>
          <w:b w:val="0"/>
          <w:sz w:val="24"/>
          <w:szCs w:val="24"/>
          <w:lang w:eastAsia="ru-RU"/>
        </w:rPr>
        <w:t>Стороны несут</w:t>
      </w:r>
      <w:r w:rsidRPr="00F5650E">
        <w:rPr>
          <w:sz w:val="24"/>
          <w:szCs w:val="24"/>
          <w:lang w:eastAsia="ru-RU"/>
        </w:rPr>
        <w:t xml:space="preserve"> </w:t>
      </w:r>
      <w:r w:rsidRPr="00034585">
        <w:rPr>
          <w:b w:val="0"/>
          <w:sz w:val="24"/>
          <w:szCs w:val="24"/>
          <w:lang w:eastAsia="ru-RU"/>
        </w:rPr>
        <w:t xml:space="preserve">имущественную ответственность за неисполнение и (или) ненадлежащее </w:t>
      </w:r>
      <w:r w:rsidR="00AA77BC" w:rsidRPr="00034585">
        <w:rPr>
          <w:b w:val="0"/>
          <w:sz w:val="24"/>
          <w:szCs w:val="24"/>
          <w:lang w:eastAsia="ru-RU"/>
        </w:rPr>
        <w:t>исполнение</w:t>
      </w:r>
      <w:r w:rsidRPr="00034585">
        <w:rPr>
          <w:b w:val="0"/>
          <w:sz w:val="24"/>
          <w:szCs w:val="24"/>
          <w:lang w:eastAsia="ru-RU"/>
        </w:rPr>
        <w:t xml:space="preserve"> своих обязательств по настоящему Договору на основании и в соответствии с действующим законодательством Российской Федерации, если иное не предусмотрено настоящим Договором.</w:t>
      </w:r>
    </w:p>
    <w:p w:rsidR="004047E8" w:rsidRPr="00034585" w:rsidRDefault="00F97E79" w:rsidP="00820E4E">
      <w:pPr>
        <w:pStyle w:val="2"/>
        <w:spacing w:before="0"/>
        <w:ind w:left="0" w:firstLine="0"/>
        <w:jc w:val="both"/>
        <w:rPr>
          <w:b w:val="0"/>
          <w:sz w:val="24"/>
          <w:szCs w:val="24"/>
          <w:lang w:eastAsia="ru-RU"/>
        </w:rPr>
      </w:pPr>
      <w:r w:rsidRPr="00034585">
        <w:rPr>
          <w:b w:val="0"/>
          <w:sz w:val="24"/>
          <w:szCs w:val="24"/>
          <w:lang w:eastAsia="ru-RU"/>
        </w:rPr>
        <w:t>Каждая Сторона должна исполнить свои обязательства надлежащим образом, оказывая другой Стороне всевозможные содействия в исполнении своих обязательств. Сторона</w:t>
      </w:r>
      <w:r w:rsidR="00034585">
        <w:rPr>
          <w:b w:val="0"/>
          <w:sz w:val="24"/>
          <w:szCs w:val="24"/>
          <w:lang w:eastAsia="ru-RU"/>
        </w:rPr>
        <w:t>,</w:t>
      </w:r>
      <w:r w:rsidRPr="00034585">
        <w:rPr>
          <w:b w:val="0"/>
          <w:sz w:val="24"/>
          <w:szCs w:val="24"/>
          <w:lang w:eastAsia="ru-RU"/>
        </w:rPr>
        <w:t xml:space="preserve"> нарушившая свои обязательства по настоящему Договору, должна без промедления устранить эти нарушения, возместить причиненные таким неисполнением и (или) ненадлежащим исполнением обязательств </w:t>
      </w:r>
      <w:r w:rsidRPr="00034585">
        <w:rPr>
          <w:b w:val="0"/>
          <w:sz w:val="24"/>
          <w:szCs w:val="24"/>
          <w:lang w:eastAsia="ru-RU"/>
        </w:rPr>
        <w:lastRenderedPageBreak/>
        <w:t>убытки.</w:t>
      </w:r>
    </w:p>
    <w:p w:rsidR="004047E8" w:rsidRPr="0078742F" w:rsidRDefault="00F5650E" w:rsidP="00820E4E">
      <w:pPr>
        <w:pStyle w:val="2"/>
        <w:spacing w:before="0"/>
        <w:ind w:left="0" w:firstLine="0"/>
        <w:jc w:val="both"/>
        <w:rPr>
          <w:b w:val="0"/>
          <w:sz w:val="24"/>
          <w:szCs w:val="24"/>
          <w:lang w:eastAsia="ru-RU"/>
        </w:rPr>
      </w:pPr>
      <w:r w:rsidRPr="00034585">
        <w:rPr>
          <w:b w:val="0"/>
          <w:sz w:val="24"/>
          <w:szCs w:val="24"/>
        </w:rPr>
        <w:t xml:space="preserve">За нарушение срока сдачи работ (этапа работ) ПОДРЯДЧИК уплачивает ЗАКАЗЧИКУ неустойку в размере </w:t>
      </w:r>
      <w:r w:rsidR="0078742F">
        <w:rPr>
          <w:b w:val="0"/>
          <w:sz w:val="24"/>
          <w:szCs w:val="24"/>
        </w:rPr>
        <w:t>1 000 (Одна тысяча) рублей</w:t>
      </w:r>
      <w:r w:rsidRPr="00034585">
        <w:rPr>
          <w:b w:val="0"/>
          <w:sz w:val="24"/>
          <w:szCs w:val="24"/>
        </w:rPr>
        <w:t xml:space="preserve"> за каждый день просрочки</w:t>
      </w:r>
      <w:r w:rsidR="0078742F">
        <w:rPr>
          <w:b w:val="0"/>
          <w:sz w:val="24"/>
          <w:szCs w:val="24"/>
        </w:rPr>
        <w:t xml:space="preserve"> установленных сроков выполнения работ (этапа работ), указанных в </w:t>
      </w:r>
      <w:r w:rsidRPr="00034585">
        <w:rPr>
          <w:b w:val="0"/>
          <w:sz w:val="24"/>
          <w:szCs w:val="24"/>
        </w:rPr>
        <w:t>«График</w:t>
      </w:r>
      <w:r w:rsidR="0078742F">
        <w:rPr>
          <w:b w:val="0"/>
          <w:sz w:val="24"/>
          <w:szCs w:val="24"/>
        </w:rPr>
        <w:t xml:space="preserve">е </w:t>
      </w:r>
      <w:r w:rsidRPr="00034585">
        <w:rPr>
          <w:b w:val="0"/>
          <w:sz w:val="24"/>
          <w:szCs w:val="24"/>
        </w:rPr>
        <w:t>про</w:t>
      </w:r>
      <w:r w:rsidR="003D7E72" w:rsidRPr="00034585">
        <w:rPr>
          <w:b w:val="0"/>
          <w:sz w:val="24"/>
          <w:szCs w:val="24"/>
        </w:rPr>
        <w:t xml:space="preserve">изводства работ» (Приложение № </w:t>
      </w:r>
      <w:r w:rsidR="0078742F">
        <w:rPr>
          <w:b w:val="0"/>
          <w:sz w:val="24"/>
          <w:szCs w:val="24"/>
        </w:rPr>
        <w:t>3</w:t>
      </w:r>
      <w:r w:rsidRPr="00034585">
        <w:rPr>
          <w:b w:val="0"/>
          <w:sz w:val="24"/>
          <w:szCs w:val="24"/>
        </w:rPr>
        <w:t xml:space="preserve"> к настоящему Договору, являющееся его неотъемлемой частью)</w:t>
      </w:r>
      <w:r w:rsidR="00115148" w:rsidRPr="00034585">
        <w:rPr>
          <w:b w:val="0"/>
          <w:iCs/>
          <w:sz w:val="24"/>
          <w:szCs w:val="24"/>
        </w:rPr>
        <w:t>.</w:t>
      </w:r>
      <w:r w:rsidR="0078742F">
        <w:rPr>
          <w:b w:val="0"/>
          <w:iCs/>
          <w:sz w:val="24"/>
          <w:szCs w:val="24"/>
        </w:rPr>
        <w:t xml:space="preserve"> </w:t>
      </w:r>
      <w:r w:rsidR="0078742F" w:rsidRPr="0078742F">
        <w:rPr>
          <w:b w:val="0"/>
          <w:sz w:val="24"/>
          <w:szCs w:val="24"/>
          <w:lang w:eastAsia="ru-RU"/>
        </w:rPr>
        <w:t>Если нарушаются сроки по нескольким этапам, то период просрочки определяется путем суммирования периодов просрочки по каждому этапу. Если нарушается срок завершения последнего этапа выполнения работ, неустойка начисляется как за нарушение конечного срока выполнения работ</w:t>
      </w:r>
      <w:r w:rsidR="0078742F" w:rsidRPr="0078742F">
        <w:rPr>
          <w:b w:val="0"/>
          <w:sz w:val="24"/>
          <w:szCs w:val="24"/>
        </w:rPr>
        <w:t>.</w:t>
      </w:r>
    </w:p>
    <w:p w:rsidR="004047E8" w:rsidRPr="00034585" w:rsidRDefault="00F97E79" w:rsidP="00820E4E">
      <w:pPr>
        <w:pStyle w:val="2"/>
        <w:spacing w:before="0"/>
        <w:ind w:left="0" w:firstLine="0"/>
        <w:jc w:val="both"/>
        <w:rPr>
          <w:b w:val="0"/>
          <w:sz w:val="24"/>
          <w:szCs w:val="24"/>
          <w:lang w:eastAsia="ru-RU"/>
        </w:rPr>
      </w:pPr>
      <w:r w:rsidRPr="00034585">
        <w:rPr>
          <w:b w:val="0"/>
          <w:sz w:val="24"/>
          <w:szCs w:val="24"/>
        </w:rPr>
        <w:t xml:space="preserve">За </w:t>
      </w:r>
      <w:r w:rsidRPr="00034585">
        <w:rPr>
          <w:b w:val="0"/>
          <w:iCs/>
          <w:sz w:val="24"/>
          <w:szCs w:val="24"/>
        </w:rPr>
        <w:t xml:space="preserve">нарушение сроков оплаты </w:t>
      </w:r>
      <w:r w:rsidR="00510147" w:rsidRPr="00034585">
        <w:rPr>
          <w:b w:val="0"/>
          <w:iCs/>
          <w:sz w:val="24"/>
          <w:szCs w:val="24"/>
        </w:rPr>
        <w:t>ЗАКАЗЧИК</w:t>
      </w:r>
      <w:r w:rsidR="001F621D" w:rsidRPr="00034585">
        <w:rPr>
          <w:b w:val="0"/>
          <w:iCs/>
          <w:sz w:val="24"/>
          <w:szCs w:val="24"/>
        </w:rPr>
        <w:t>ОМ</w:t>
      </w:r>
      <w:r w:rsidRPr="00034585">
        <w:rPr>
          <w:b w:val="0"/>
          <w:iCs/>
          <w:sz w:val="24"/>
          <w:szCs w:val="24"/>
        </w:rPr>
        <w:t xml:space="preserve"> принятых им работ </w:t>
      </w:r>
      <w:r w:rsidR="00510147" w:rsidRPr="00034585">
        <w:rPr>
          <w:b w:val="0"/>
          <w:iCs/>
          <w:sz w:val="24"/>
          <w:szCs w:val="24"/>
        </w:rPr>
        <w:t>ПОДРЯДЧИК</w:t>
      </w:r>
      <w:r w:rsidRPr="00034585">
        <w:rPr>
          <w:b w:val="0"/>
          <w:iCs/>
          <w:sz w:val="24"/>
          <w:szCs w:val="24"/>
        </w:rPr>
        <w:t xml:space="preserve"> вправе потребовать от </w:t>
      </w:r>
      <w:r w:rsidR="00510147" w:rsidRPr="00034585">
        <w:rPr>
          <w:b w:val="0"/>
          <w:iCs/>
          <w:sz w:val="24"/>
          <w:szCs w:val="24"/>
        </w:rPr>
        <w:t>ЗАКАЗЧИК</w:t>
      </w:r>
      <w:r w:rsidR="001F621D" w:rsidRPr="00034585">
        <w:rPr>
          <w:b w:val="0"/>
          <w:iCs/>
          <w:sz w:val="24"/>
          <w:szCs w:val="24"/>
        </w:rPr>
        <w:t>А</w:t>
      </w:r>
      <w:r w:rsidR="006E0242" w:rsidRPr="00034585">
        <w:rPr>
          <w:b w:val="0"/>
          <w:iCs/>
          <w:sz w:val="24"/>
          <w:szCs w:val="24"/>
        </w:rPr>
        <w:t xml:space="preserve"> уплаты неустойки в размере 0,0</w:t>
      </w:r>
      <w:r w:rsidR="00B11F6F" w:rsidRPr="00034585">
        <w:rPr>
          <w:b w:val="0"/>
          <w:iCs/>
          <w:sz w:val="24"/>
          <w:szCs w:val="24"/>
        </w:rPr>
        <w:t>3</w:t>
      </w:r>
      <w:r w:rsidR="006E0242" w:rsidRPr="00034585">
        <w:rPr>
          <w:b w:val="0"/>
          <w:iCs/>
          <w:sz w:val="24"/>
          <w:szCs w:val="24"/>
        </w:rPr>
        <w:t xml:space="preserve"> % (ноль целых </w:t>
      </w:r>
      <w:r w:rsidR="00B11F6F" w:rsidRPr="00034585">
        <w:rPr>
          <w:b w:val="0"/>
          <w:iCs/>
          <w:sz w:val="24"/>
          <w:szCs w:val="24"/>
        </w:rPr>
        <w:t>три</w:t>
      </w:r>
      <w:r w:rsidRPr="00034585">
        <w:rPr>
          <w:b w:val="0"/>
          <w:iCs/>
          <w:sz w:val="24"/>
          <w:szCs w:val="24"/>
        </w:rPr>
        <w:t xml:space="preserve"> сотых процента) от несвоевременно уплаченной суммы за каждый день просрочки, при этом общий размер неустойки не может превышать 15% (пятнадцати процентов) от общей несвоевременно уплаченной суммы</w:t>
      </w:r>
      <w:r w:rsidRPr="00034585">
        <w:rPr>
          <w:b w:val="0"/>
          <w:sz w:val="24"/>
          <w:szCs w:val="24"/>
          <w:lang w:eastAsia="ru-RU"/>
        </w:rPr>
        <w:t>.</w:t>
      </w:r>
    </w:p>
    <w:p w:rsidR="004047E8" w:rsidRPr="00034585" w:rsidRDefault="00F5650E" w:rsidP="00820E4E">
      <w:pPr>
        <w:pStyle w:val="2"/>
        <w:spacing w:before="0"/>
        <w:ind w:left="0" w:firstLine="0"/>
        <w:jc w:val="both"/>
        <w:rPr>
          <w:b w:val="0"/>
          <w:sz w:val="24"/>
          <w:szCs w:val="24"/>
          <w:lang w:eastAsia="ru-RU"/>
        </w:rPr>
      </w:pPr>
      <w:r w:rsidRPr="00034585">
        <w:rPr>
          <w:b w:val="0"/>
          <w:sz w:val="24"/>
          <w:szCs w:val="24"/>
        </w:rPr>
        <w:t xml:space="preserve">ЗАКАЗЧИК имеет право на расчет в одностороннем порядке суммы неустойки за несвоевременное исполнение </w:t>
      </w:r>
      <w:proofErr w:type="gramStart"/>
      <w:r w:rsidRPr="00034585">
        <w:rPr>
          <w:b w:val="0"/>
          <w:sz w:val="24"/>
          <w:szCs w:val="24"/>
        </w:rPr>
        <w:t>ПОДРЯДЧИКОМ  своих</w:t>
      </w:r>
      <w:proofErr w:type="gramEnd"/>
      <w:r w:rsidRPr="00034585">
        <w:rPr>
          <w:b w:val="0"/>
          <w:sz w:val="24"/>
          <w:szCs w:val="24"/>
        </w:rPr>
        <w:t xml:space="preserve">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неустойки и ее расчета</w:t>
      </w:r>
      <w:r w:rsidR="00A56C23" w:rsidRPr="00034585">
        <w:rPr>
          <w:b w:val="0"/>
          <w:sz w:val="24"/>
          <w:szCs w:val="24"/>
        </w:rPr>
        <w:t>.</w:t>
      </w:r>
    </w:p>
    <w:p w:rsidR="00F5650E" w:rsidRPr="00034585" w:rsidRDefault="00F5650E" w:rsidP="00820E4E">
      <w:pPr>
        <w:pStyle w:val="2"/>
        <w:spacing w:before="0"/>
        <w:ind w:left="0" w:firstLine="0"/>
        <w:jc w:val="both"/>
        <w:rPr>
          <w:b w:val="0"/>
          <w:sz w:val="24"/>
          <w:szCs w:val="24"/>
          <w:lang w:eastAsia="ru-RU"/>
        </w:rPr>
      </w:pPr>
      <w:r w:rsidRPr="00034585">
        <w:rPr>
          <w:b w:val="0"/>
          <w:sz w:val="24"/>
          <w:szCs w:val="24"/>
        </w:rPr>
        <w:t>Независимо от уплаты неустойки ПОДРЯДЧИК возмещает ЗАКАЗЧИКУ убытки, возникшие в результате ненадлежащего исполнения обязательств</w:t>
      </w:r>
      <w:r w:rsidR="0078742F">
        <w:rPr>
          <w:b w:val="0"/>
          <w:sz w:val="24"/>
          <w:szCs w:val="24"/>
        </w:rPr>
        <w:t>.</w:t>
      </w:r>
    </w:p>
    <w:p w:rsidR="004047E8" w:rsidRPr="00034585" w:rsidRDefault="00F97E79" w:rsidP="00820E4E">
      <w:pPr>
        <w:pStyle w:val="2"/>
        <w:spacing w:before="0"/>
        <w:ind w:left="0" w:firstLine="0"/>
        <w:jc w:val="both"/>
        <w:rPr>
          <w:b w:val="0"/>
          <w:sz w:val="24"/>
          <w:szCs w:val="24"/>
          <w:lang w:eastAsia="ru-RU"/>
        </w:rPr>
      </w:pPr>
      <w:r w:rsidRPr="00034585">
        <w:rPr>
          <w:b w:val="0"/>
          <w:sz w:val="24"/>
          <w:szCs w:val="24"/>
          <w:lang w:eastAsia="ru-RU"/>
        </w:rPr>
        <w:t>Предъявления Сторонами требования об уплате неустойки и (или) иных санкций за нарушение условий настоящего Договор</w:t>
      </w:r>
      <w:r w:rsidR="00DD2DC0" w:rsidRPr="00034585">
        <w:rPr>
          <w:b w:val="0"/>
          <w:sz w:val="24"/>
          <w:szCs w:val="24"/>
          <w:lang w:eastAsia="ru-RU"/>
        </w:rPr>
        <w:t>а</w:t>
      </w:r>
      <w:r w:rsidRPr="00034585">
        <w:rPr>
          <w:b w:val="0"/>
          <w:sz w:val="24"/>
          <w:szCs w:val="24"/>
          <w:lang w:eastAsia="ru-RU"/>
        </w:rPr>
        <w:t>,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rsidR="004047E8" w:rsidRPr="00034585" w:rsidRDefault="00F97E79" w:rsidP="00820E4E">
      <w:pPr>
        <w:pStyle w:val="2"/>
        <w:spacing w:before="0"/>
        <w:ind w:left="0" w:firstLine="0"/>
        <w:jc w:val="both"/>
        <w:rPr>
          <w:b w:val="0"/>
          <w:sz w:val="24"/>
          <w:szCs w:val="24"/>
          <w:lang w:eastAsia="ru-RU"/>
        </w:rPr>
      </w:pPr>
      <w:r w:rsidRPr="00034585">
        <w:rPr>
          <w:b w:val="0"/>
          <w:sz w:val="24"/>
          <w:szCs w:val="24"/>
          <w:lang w:eastAsia="ru-RU"/>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rsidR="001A1E19" w:rsidRPr="00034585" w:rsidRDefault="001A1E19" w:rsidP="00820E4E">
      <w:pPr>
        <w:pStyle w:val="2"/>
        <w:spacing w:before="0"/>
        <w:ind w:left="0" w:firstLine="0"/>
        <w:jc w:val="both"/>
        <w:rPr>
          <w:b w:val="0"/>
          <w:sz w:val="24"/>
          <w:szCs w:val="24"/>
          <w:lang w:eastAsia="ru-RU"/>
        </w:rPr>
      </w:pPr>
      <w:r w:rsidRPr="00034585">
        <w:rPr>
          <w:b w:val="0"/>
          <w:sz w:val="24"/>
          <w:szCs w:val="24"/>
          <w:lang w:eastAsia="ru-RU"/>
        </w:rPr>
        <w:t>Подрядчик несет ответственность перед ЗАКАЗЧИКОМ за допущенные отступления от требований, предусмотренных в проектно-сметной документации и техническом задании в обязательных для сторон строительных нормах и правилах.</w:t>
      </w:r>
    </w:p>
    <w:p w:rsidR="008774E1" w:rsidRPr="00034585" w:rsidRDefault="008774E1" w:rsidP="00820E4E">
      <w:pPr>
        <w:pStyle w:val="2"/>
        <w:spacing w:before="0"/>
        <w:ind w:left="0" w:firstLine="0"/>
        <w:jc w:val="both"/>
        <w:rPr>
          <w:b w:val="0"/>
          <w:sz w:val="24"/>
          <w:szCs w:val="24"/>
          <w:lang w:eastAsia="ru-RU"/>
        </w:rPr>
      </w:pPr>
      <w:r w:rsidRPr="00034585">
        <w:rPr>
          <w:b w:val="0"/>
          <w:sz w:val="24"/>
          <w:szCs w:val="24"/>
          <w:lang w:eastAsia="ru-RU"/>
        </w:rPr>
        <w:t>ПОДРЯДЧИК не вправе передавать свои права по настоящему договору, в том числе права по взысканию денежных долгов, третьим лицам без письменного согласия ЗАКАЗЧИКА.</w:t>
      </w:r>
    </w:p>
    <w:p w:rsidR="00414AC4" w:rsidRPr="00034585" w:rsidRDefault="00414AC4" w:rsidP="00820E4E">
      <w:pPr>
        <w:pStyle w:val="2"/>
        <w:spacing w:before="0"/>
        <w:ind w:left="0" w:firstLine="0"/>
        <w:jc w:val="both"/>
        <w:rPr>
          <w:b w:val="0"/>
          <w:sz w:val="24"/>
          <w:szCs w:val="24"/>
          <w:lang w:eastAsia="ru-RU"/>
        </w:rPr>
      </w:pPr>
      <w:r w:rsidRPr="00034585">
        <w:rPr>
          <w:b w:val="0"/>
          <w:sz w:val="24"/>
          <w:szCs w:val="24"/>
          <w:lang w:eastAsia="ru-RU"/>
        </w:rPr>
        <w:t>В случае нарушения Подрядчиком существенных условий настоящего договора ЗАКАЗЧИК вправе в любое время до сдачи ему работ отказаться от исполнения настоящего договора, уплатив ПОДРЯДЧИКУ часть установленной цены пропорционально части работ, выполненных до уведомления об отказе от исполнения договора, без возмещения причиненных этим убытков.</w:t>
      </w:r>
    </w:p>
    <w:p w:rsidR="00381DA6" w:rsidRPr="00034585" w:rsidRDefault="00381DA6" w:rsidP="00034585">
      <w:pPr>
        <w:overflowPunct w:val="0"/>
        <w:autoSpaceDE w:val="0"/>
        <w:autoSpaceDN w:val="0"/>
        <w:adjustRightInd w:val="0"/>
        <w:spacing w:after="0"/>
        <w:jc w:val="both"/>
        <w:textAlignment w:val="baseline"/>
        <w:rPr>
          <w:rFonts w:ascii="Times New Roman" w:eastAsia="Times New Roman" w:hAnsi="Times New Roman"/>
          <w:sz w:val="24"/>
          <w:szCs w:val="24"/>
          <w:lang w:eastAsia="ru-RU"/>
        </w:rPr>
      </w:pPr>
    </w:p>
    <w:p w:rsidR="00381DA6" w:rsidRPr="0078742F" w:rsidRDefault="00381DA6" w:rsidP="00FC6964">
      <w:pPr>
        <w:pStyle w:val="ac"/>
        <w:numPr>
          <w:ilvl w:val="0"/>
          <w:numId w:val="11"/>
        </w:numPr>
        <w:overflowPunct w:val="0"/>
        <w:autoSpaceDE w:val="0"/>
        <w:autoSpaceDN w:val="0"/>
        <w:adjustRightInd w:val="0"/>
        <w:spacing w:after="0"/>
        <w:ind w:left="0" w:firstLine="0"/>
        <w:jc w:val="center"/>
        <w:textAlignment w:val="baseline"/>
        <w:outlineLvl w:val="0"/>
        <w:rPr>
          <w:rFonts w:ascii="Times New Roman" w:eastAsia="Times New Roman" w:hAnsi="Times New Roman"/>
          <w:b/>
          <w:sz w:val="24"/>
          <w:szCs w:val="24"/>
          <w:lang w:eastAsia="ru-RU"/>
        </w:rPr>
      </w:pPr>
      <w:bookmarkStart w:id="47" w:name="_Toc386500172"/>
      <w:bookmarkStart w:id="48" w:name="_Toc386500991"/>
      <w:bookmarkStart w:id="49" w:name="_Toc386501563"/>
      <w:bookmarkStart w:id="50" w:name="_Toc386501645"/>
      <w:bookmarkStart w:id="51" w:name="_Toc386542798"/>
      <w:bookmarkStart w:id="52" w:name="_Toc390670729"/>
      <w:r w:rsidRPr="0078742F">
        <w:rPr>
          <w:rFonts w:ascii="Times New Roman" w:eastAsia="Times New Roman" w:hAnsi="Times New Roman"/>
          <w:b/>
          <w:sz w:val="24"/>
          <w:szCs w:val="24"/>
          <w:lang w:eastAsia="ru-RU"/>
        </w:rPr>
        <w:t>ФОРС-МАЖОР</w:t>
      </w:r>
      <w:bookmarkEnd w:id="47"/>
      <w:bookmarkEnd w:id="48"/>
      <w:bookmarkEnd w:id="49"/>
      <w:bookmarkEnd w:id="50"/>
      <w:bookmarkEnd w:id="51"/>
      <w:bookmarkEnd w:id="52"/>
    </w:p>
    <w:p w:rsidR="004047E8" w:rsidRPr="00034585" w:rsidRDefault="00CF2B14" w:rsidP="009139C9">
      <w:pPr>
        <w:pStyle w:val="2"/>
        <w:spacing w:before="0"/>
        <w:ind w:left="0" w:firstLine="0"/>
        <w:jc w:val="both"/>
        <w:rPr>
          <w:b w:val="0"/>
          <w:sz w:val="24"/>
          <w:szCs w:val="24"/>
          <w:lang w:eastAsia="ru-RU"/>
        </w:rPr>
      </w:pPr>
      <w:r w:rsidRPr="00034585">
        <w:rPr>
          <w:b w:val="0"/>
          <w:sz w:val="24"/>
          <w:szCs w:val="24"/>
          <w:lang w:eastAsia="ru-RU"/>
        </w:rPr>
        <w:t>Срок исполнения сторонами обязательств по настоящему договору отодвигается соразмерно времени, в течение которого действуют возникшие после заключения   настоя</w:t>
      </w:r>
      <w:r w:rsidR="0078742F">
        <w:rPr>
          <w:b w:val="0"/>
          <w:sz w:val="24"/>
          <w:szCs w:val="24"/>
          <w:lang w:eastAsia="ru-RU"/>
        </w:rPr>
        <w:t xml:space="preserve">щего   договора обстоятельства </w:t>
      </w:r>
      <w:r w:rsidRPr="00034585">
        <w:rPr>
          <w:b w:val="0"/>
          <w:sz w:val="24"/>
          <w:szCs w:val="24"/>
          <w:lang w:eastAsia="ru-RU"/>
        </w:rPr>
        <w:t>форс-мажора, т.е. непредвиденные, непреодолимые и чрезвычайные обстоятельства, в условиях которых невозможно исполнение или надлежащее исполнением обязательств по настоящему договору.</w:t>
      </w:r>
    </w:p>
    <w:p w:rsidR="004047E8" w:rsidRPr="002C0BA8" w:rsidRDefault="00CF2B14" w:rsidP="009139C9">
      <w:pPr>
        <w:pStyle w:val="2"/>
        <w:spacing w:before="0"/>
        <w:ind w:left="0" w:firstLine="0"/>
        <w:jc w:val="both"/>
        <w:rPr>
          <w:sz w:val="24"/>
          <w:szCs w:val="24"/>
          <w:lang w:eastAsia="ru-RU"/>
        </w:rPr>
      </w:pPr>
      <w:r w:rsidRPr="00034585">
        <w:rPr>
          <w:b w:val="0"/>
          <w:sz w:val="24"/>
          <w:szCs w:val="24"/>
          <w:lang w:eastAsia="ru-RU"/>
        </w:rPr>
        <w:t>При этом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обстоятельств</w:t>
      </w:r>
      <w:r w:rsidRPr="002C0BA8">
        <w:rPr>
          <w:sz w:val="24"/>
          <w:szCs w:val="24"/>
          <w:lang w:eastAsia="ru-RU"/>
        </w:rPr>
        <w:t>.</w:t>
      </w:r>
    </w:p>
    <w:p w:rsidR="004047E8" w:rsidRPr="002C0BA8" w:rsidRDefault="00CF2B14" w:rsidP="009139C9">
      <w:pPr>
        <w:overflowPunct w:val="0"/>
        <w:autoSpaceDE w:val="0"/>
        <w:autoSpaceDN w:val="0"/>
        <w:adjustRightInd w:val="0"/>
        <w:spacing w:after="0"/>
        <w:ind w:firstLine="6"/>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rsidR="004047E8" w:rsidRPr="002C0BA8" w:rsidRDefault="00CF2B14" w:rsidP="009139C9">
      <w:pPr>
        <w:overflowPunct w:val="0"/>
        <w:autoSpaceDE w:val="0"/>
        <w:autoSpaceDN w:val="0"/>
        <w:adjustRightInd w:val="0"/>
        <w:spacing w:after="0"/>
        <w:ind w:firstLine="6"/>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Если определенные события создали лишь затруднения для стороны в исполнении обязательств по настоящему договору, то они не могут рассматриваться как форс-мажорные обстоятельства.</w:t>
      </w:r>
    </w:p>
    <w:p w:rsidR="004047E8" w:rsidRPr="0078742F" w:rsidRDefault="00CF2B14" w:rsidP="009139C9">
      <w:pPr>
        <w:pStyle w:val="2"/>
        <w:spacing w:before="0"/>
        <w:ind w:left="0" w:firstLine="0"/>
        <w:jc w:val="both"/>
        <w:rPr>
          <w:b w:val="0"/>
          <w:sz w:val="24"/>
          <w:szCs w:val="24"/>
          <w:lang w:eastAsia="ru-RU"/>
        </w:rPr>
      </w:pPr>
      <w:r w:rsidRPr="0078742F">
        <w:rPr>
          <w:b w:val="0"/>
          <w:sz w:val="24"/>
          <w:szCs w:val="24"/>
          <w:lang w:eastAsia="ru-RU"/>
        </w:rPr>
        <w:t xml:space="preserve">Если обстоятельства форс-мажора и их последствия будут продолжаться более трех месяцев, то каждая из сторон будет иметь право отказаться от дальнейшего исполнения обязательств по настоящему договору ив этом случае ни одна из сторон не будет иметь права на возмещение другой </w:t>
      </w:r>
      <w:r w:rsidRPr="0078742F">
        <w:rPr>
          <w:b w:val="0"/>
          <w:sz w:val="24"/>
          <w:szCs w:val="24"/>
          <w:lang w:eastAsia="ru-RU"/>
        </w:rPr>
        <w:lastRenderedPageBreak/>
        <w:t>стороной убытков, если иное не предусмотрено настоящим договором.</w:t>
      </w:r>
    </w:p>
    <w:p w:rsidR="004047E8" w:rsidRPr="0078742F" w:rsidRDefault="00CF2B14" w:rsidP="009139C9">
      <w:pPr>
        <w:pStyle w:val="2"/>
        <w:spacing w:before="0"/>
        <w:ind w:left="0" w:firstLine="0"/>
        <w:jc w:val="both"/>
        <w:rPr>
          <w:b w:val="0"/>
          <w:sz w:val="24"/>
          <w:szCs w:val="24"/>
          <w:lang w:eastAsia="ru-RU"/>
        </w:rPr>
      </w:pPr>
      <w:r w:rsidRPr="0078742F">
        <w:rPr>
          <w:b w:val="0"/>
          <w:sz w:val="24"/>
          <w:szCs w:val="24"/>
          <w:lang w:eastAsia="ru-RU"/>
        </w:rPr>
        <w:t xml:space="preserve">Сторона, для которой создалась невозможность исполнения обязательств по 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об их прекращении, немедленно, но не позднее семи дней с момента их наступления и (или) прекращения в письменной форме. </w:t>
      </w:r>
      <w:proofErr w:type="spellStart"/>
      <w:r w:rsidRPr="0078742F">
        <w:rPr>
          <w:b w:val="0"/>
          <w:sz w:val="24"/>
          <w:szCs w:val="24"/>
          <w:lang w:eastAsia="ru-RU"/>
        </w:rPr>
        <w:t>Неуведомление</w:t>
      </w:r>
      <w:proofErr w:type="spellEnd"/>
      <w:r w:rsidRPr="0078742F">
        <w:rPr>
          <w:b w:val="0"/>
          <w:sz w:val="24"/>
          <w:szCs w:val="24"/>
          <w:lang w:eastAsia="ru-RU"/>
        </w:rPr>
        <w:t xml:space="preserve"> или несвоевременное уведомление 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обязательства.</w:t>
      </w:r>
    </w:p>
    <w:p w:rsidR="004047E8" w:rsidRPr="0078742F" w:rsidRDefault="00CF2B14" w:rsidP="009139C9">
      <w:pPr>
        <w:pStyle w:val="2"/>
        <w:spacing w:before="0"/>
        <w:ind w:left="0" w:firstLine="0"/>
        <w:jc w:val="both"/>
        <w:rPr>
          <w:b w:val="0"/>
          <w:sz w:val="24"/>
          <w:szCs w:val="24"/>
          <w:lang w:eastAsia="ru-RU"/>
        </w:rPr>
      </w:pPr>
      <w:r w:rsidRPr="0078742F">
        <w:rPr>
          <w:b w:val="0"/>
          <w:sz w:val="24"/>
          <w:szCs w:val="24"/>
          <w:lang w:eastAsia="ru-RU"/>
        </w:rPr>
        <w:t>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rsidR="00381DA6" w:rsidRPr="002C0BA8" w:rsidRDefault="00381DA6" w:rsidP="00E91858">
      <w:pPr>
        <w:overflowPunct w:val="0"/>
        <w:autoSpaceDE w:val="0"/>
        <w:autoSpaceDN w:val="0"/>
        <w:adjustRightInd w:val="0"/>
        <w:spacing w:after="0"/>
        <w:ind w:left="709"/>
        <w:jc w:val="both"/>
        <w:textAlignment w:val="baseline"/>
        <w:rPr>
          <w:rFonts w:ascii="Times New Roman" w:eastAsia="Times New Roman" w:hAnsi="Times New Roman"/>
          <w:sz w:val="24"/>
          <w:szCs w:val="24"/>
          <w:lang w:eastAsia="ru-RU"/>
        </w:rPr>
      </w:pPr>
    </w:p>
    <w:p w:rsidR="00381DA6" w:rsidRPr="002C0BA8" w:rsidRDefault="00381DA6" w:rsidP="00FC6964">
      <w:pPr>
        <w:pStyle w:val="ac"/>
        <w:numPr>
          <w:ilvl w:val="0"/>
          <w:numId w:val="11"/>
        </w:numPr>
        <w:overflowPunct w:val="0"/>
        <w:autoSpaceDE w:val="0"/>
        <w:autoSpaceDN w:val="0"/>
        <w:adjustRightInd w:val="0"/>
        <w:spacing w:after="0"/>
        <w:ind w:left="0" w:firstLine="0"/>
        <w:jc w:val="center"/>
        <w:textAlignment w:val="baseline"/>
        <w:outlineLvl w:val="0"/>
        <w:rPr>
          <w:rFonts w:ascii="Times New Roman" w:eastAsia="Times New Roman" w:hAnsi="Times New Roman"/>
          <w:b/>
          <w:sz w:val="24"/>
          <w:szCs w:val="24"/>
          <w:lang w:eastAsia="ru-RU"/>
        </w:rPr>
      </w:pPr>
      <w:bookmarkStart w:id="53" w:name="_Toc390670730"/>
      <w:r w:rsidRPr="002C0BA8">
        <w:rPr>
          <w:rFonts w:ascii="Times New Roman" w:eastAsia="Times New Roman" w:hAnsi="Times New Roman"/>
          <w:b/>
          <w:sz w:val="24"/>
          <w:szCs w:val="24"/>
          <w:lang w:eastAsia="ru-RU"/>
        </w:rPr>
        <w:t>ПОРЯДОК РАЗРЕШЕНИЯ СПОРОВ</w:t>
      </w:r>
      <w:bookmarkEnd w:id="53"/>
    </w:p>
    <w:p w:rsidR="004047E8" w:rsidRPr="009139C9" w:rsidRDefault="000F46D2" w:rsidP="00D049B6">
      <w:pPr>
        <w:pStyle w:val="2"/>
        <w:spacing w:before="0"/>
        <w:ind w:left="0" w:firstLine="0"/>
        <w:jc w:val="both"/>
        <w:rPr>
          <w:b w:val="0"/>
          <w:sz w:val="24"/>
          <w:szCs w:val="24"/>
          <w:lang w:eastAsia="ru-RU"/>
        </w:rPr>
      </w:pPr>
      <w:r w:rsidRPr="009139C9">
        <w:rPr>
          <w:b w:val="0"/>
          <w:sz w:val="24"/>
          <w:szCs w:val="24"/>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r w:rsidR="0007196F" w:rsidRPr="009139C9">
        <w:rPr>
          <w:b w:val="0"/>
          <w:sz w:val="24"/>
          <w:szCs w:val="24"/>
        </w:rPr>
        <w:t>.</w:t>
      </w:r>
    </w:p>
    <w:p w:rsidR="004047E8" w:rsidRPr="009139C9" w:rsidRDefault="000F46D2" w:rsidP="00D049B6">
      <w:pPr>
        <w:pStyle w:val="2"/>
        <w:spacing w:before="0"/>
        <w:ind w:left="0" w:firstLine="0"/>
        <w:jc w:val="both"/>
        <w:rPr>
          <w:b w:val="0"/>
          <w:sz w:val="24"/>
          <w:szCs w:val="24"/>
          <w:lang w:eastAsia="ru-RU"/>
        </w:rPr>
      </w:pPr>
      <w:r w:rsidRPr="009139C9">
        <w:rPr>
          <w:b w:val="0"/>
          <w:sz w:val="24"/>
          <w:szCs w:val="24"/>
        </w:rPr>
        <w:t xml:space="preserve">При возникновении между </w:t>
      </w:r>
      <w:r w:rsidR="00510147" w:rsidRPr="009139C9">
        <w:rPr>
          <w:b w:val="0"/>
          <w:sz w:val="24"/>
          <w:szCs w:val="24"/>
        </w:rPr>
        <w:t>ЗАКАЗЧИК</w:t>
      </w:r>
      <w:r w:rsidR="001F621D" w:rsidRPr="009139C9">
        <w:rPr>
          <w:b w:val="0"/>
          <w:sz w:val="24"/>
          <w:szCs w:val="24"/>
        </w:rPr>
        <w:t>ОМ</w:t>
      </w:r>
      <w:r w:rsidRPr="009139C9">
        <w:rPr>
          <w:b w:val="0"/>
          <w:sz w:val="24"/>
          <w:szCs w:val="24"/>
        </w:rPr>
        <w:t xml:space="preserve"> и </w:t>
      </w:r>
      <w:r w:rsidR="00510147" w:rsidRPr="009139C9">
        <w:rPr>
          <w:b w:val="0"/>
          <w:sz w:val="24"/>
          <w:szCs w:val="24"/>
        </w:rPr>
        <w:t>ПОДРЯДЧИКОМ</w:t>
      </w:r>
      <w:r w:rsidRPr="009139C9">
        <w:rPr>
          <w:b w:val="0"/>
          <w:sz w:val="24"/>
          <w:szCs w:val="24"/>
        </w:rPr>
        <w:t xml:space="preserve"> спора по поводу недостатков в результатах выполненных </w:t>
      </w:r>
      <w:r w:rsidR="00D049B6">
        <w:rPr>
          <w:b w:val="0"/>
          <w:sz w:val="24"/>
          <w:szCs w:val="24"/>
        </w:rPr>
        <w:t>р</w:t>
      </w:r>
      <w:r w:rsidRPr="009139C9">
        <w:rPr>
          <w:b w:val="0"/>
          <w:sz w:val="24"/>
          <w:szCs w:val="24"/>
        </w:rPr>
        <w:t xml:space="preserve">абот и/или их причин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w:t>
      </w:r>
      <w:r w:rsidR="00510147" w:rsidRPr="009139C9">
        <w:rPr>
          <w:b w:val="0"/>
          <w:sz w:val="24"/>
          <w:szCs w:val="24"/>
        </w:rPr>
        <w:t>ПОДРЯДЧИК</w:t>
      </w:r>
      <w:r w:rsidRPr="009139C9">
        <w:rPr>
          <w:b w:val="0"/>
          <w:sz w:val="24"/>
          <w:szCs w:val="24"/>
        </w:rPr>
        <w:t xml:space="preserve">, за исключением случаев, когда экспертизой установлено отсутствие нарушений </w:t>
      </w:r>
      <w:r w:rsidR="00510147" w:rsidRPr="009139C9">
        <w:rPr>
          <w:b w:val="0"/>
          <w:sz w:val="24"/>
          <w:szCs w:val="24"/>
        </w:rPr>
        <w:t>ПОДРЯДЧИКОМ</w:t>
      </w:r>
      <w:r w:rsidRPr="009139C9">
        <w:rPr>
          <w:b w:val="0"/>
          <w:sz w:val="24"/>
          <w:szCs w:val="24"/>
        </w:rPr>
        <w:t xml:space="preserve"> настоящего Договора. В указанных случаях </w:t>
      </w:r>
      <w:r w:rsidR="00510147" w:rsidRPr="009139C9">
        <w:rPr>
          <w:b w:val="0"/>
          <w:sz w:val="24"/>
          <w:szCs w:val="24"/>
        </w:rPr>
        <w:t>ЗАКАЗЧИК</w:t>
      </w:r>
      <w:r w:rsidR="00024C00" w:rsidRPr="009139C9">
        <w:rPr>
          <w:b w:val="0"/>
          <w:sz w:val="24"/>
          <w:szCs w:val="24"/>
        </w:rPr>
        <w:t xml:space="preserve"> </w:t>
      </w:r>
      <w:r w:rsidRPr="009139C9">
        <w:rPr>
          <w:b w:val="0"/>
          <w:sz w:val="24"/>
          <w:szCs w:val="24"/>
        </w:rPr>
        <w:t xml:space="preserve">обязан возместить </w:t>
      </w:r>
      <w:r w:rsidR="00510147" w:rsidRPr="009139C9">
        <w:rPr>
          <w:b w:val="0"/>
          <w:sz w:val="24"/>
          <w:szCs w:val="24"/>
        </w:rPr>
        <w:t>ПОДРЯДЧИКУ</w:t>
      </w:r>
      <w:r w:rsidRPr="009139C9">
        <w:rPr>
          <w:b w:val="0"/>
          <w:sz w:val="24"/>
          <w:szCs w:val="24"/>
        </w:rPr>
        <w:t xml:space="preserve"> понесенные на проведение экспертизы расходы не позднее 5 (пяти) банковских дней с момента предъявления </w:t>
      </w:r>
      <w:r w:rsidR="00510147" w:rsidRPr="009139C9">
        <w:rPr>
          <w:b w:val="0"/>
          <w:sz w:val="24"/>
          <w:szCs w:val="24"/>
        </w:rPr>
        <w:t>ПОДРЯДЧИКОМ</w:t>
      </w:r>
      <w:r w:rsidRPr="009139C9">
        <w:rPr>
          <w:b w:val="0"/>
          <w:sz w:val="24"/>
          <w:szCs w:val="24"/>
        </w:rPr>
        <w:t xml:space="preserve"> соответствующего требования, а если она назначена по соглашению между с</w:t>
      </w:r>
      <w:r w:rsidR="00D049B6">
        <w:rPr>
          <w:b w:val="0"/>
          <w:sz w:val="24"/>
          <w:szCs w:val="24"/>
        </w:rPr>
        <w:t>торонами - обе стороны поровну.</w:t>
      </w:r>
    </w:p>
    <w:p w:rsidR="004047E8" w:rsidRPr="009139C9" w:rsidRDefault="000F46D2" w:rsidP="00D049B6">
      <w:pPr>
        <w:pStyle w:val="2"/>
        <w:spacing w:before="0"/>
        <w:ind w:left="0" w:firstLine="0"/>
        <w:jc w:val="both"/>
        <w:rPr>
          <w:b w:val="0"/>
          <w:sz w:val="24"/>
          <w:szCs w:val="24"/>
          <w:lang w:eastAsia="ru-RU"/>
        </w:rPr>
      </w:pPr>
      <w:r w:rsidRPr="009139C9">
        <w:rPr>
          <w:b w:val="0"/>
          <w:sz w:val="24"/>
          <w:szCs w:val="24"/>
        </w:rPr>
        <w:t>До передачи спора в арбитражный суд Сторона обязана заявить претензию, мотивированную ссылками на требования действующего законодательства Российской Федерации и условия настоящего Договора. Претензия, если это необходимо и вытекает из существа предъявляемых требований, должна быть обоснована документами (материалами, расчетами). Срок рассмотрения претензии составляет 15 (Пятнадцать) календарных дней со дня получения. Указанные претензии предъявляются посредством использовани</w:t>
      </w:r>
      <w:r w:rsidR="00D049B6">
        <w:rPr>
          <w:b w:val="0"/>
          <w:sz w:val="24"/>
          <w:szCs w:val="24"/>
        </w:rPr>
        <w:t>я</w:t>
      </w:r>
      <w:r w:rsidRPr="009139C9">
        <w:rPr>
          <w:b w:val="0"/>
          <w:sz w:val="24"/>
          <w:szCs w:val="24"/>
        </w:rPr>
        <w:t xml:space="preserve"> почтовой связи.</w:t>
      </w:r>
    </w:p>
    <w:p w:rsidR="004047E8" w:rsidRPr="009139C9" w:rsidRDefault="000F46D2" w:rsidP="00D049B6">
      <w:pPr>
        <w:pStyle w:val="2"/>
        <w:spacing w:before="0"/>
        <w:ind w:left="0" w:firstLine="0"/>
        <w:jc w:val="both"/>
        <w:rPr>
          <w:b w:val="0"/>
          <w:sz w:val="24"/>
          <w:szCs w:val="24"/>
          <w:lang w:eastAsia="ru-RU"/>
        </w:rPr>
      </w:pPr>
      <w:r w:rsidRPr="009139C9">
        <w:rPr>
          <w:b w:val="0"/>
          <w:sz w:val="24"/>
          <w:szCs w:val="24"/>
        </w:rPr>
        <w:t xml:space="preserve">Споры, возникающие из настоящего Договора и с ним связанные, в случае невозможности их разрешения в претензионном порядке, подлежат разрешению </w:t>
      </w:r>
      <w:r w:rsidR="006E2390" w:rsidRPr="009139C9">
        <w:rPr>
          <w:b w:val="0"/>
          <w:sz w:val="24"/>
          <w:szCs w:val="24"/>
        </w:rPr>
        <w:t xml:space="preserve">в </w:t>
      </w:r>
      <w:r w:rsidRPr="009139C9">
        <w:rPr>
          <w:b w:val="0"/>
          <w:sz w:val="24"/>
          <w:szCs w:val="24"/>
        </w:rPr>
        <w:t>Арбитражно</w:t>
      </w:r>
      <w:r w:rsidR="006E2390" w:rsidRPr="009139C9">
        <w:rPr>
          <w:b w:val="0"/>
          <w:sz w:val="24"/>
          <w:szCs w:val="24"/>
        </w:rPr>
        <w:t>м</w:t>
      </w:r>
      <w:r w:rsidRPr="009139C9">
        <w:rPr>
          <w:b w:val="0"/>
          <w:sz w:val="24"/>
          <w:szCs w:val="24"/>
        </w:rPr>
        <w:t xml:space="preserve"> суд</w:t>
      </w:r>
      <w:r w:rsidR="006E2390" w:rsidRPr="009139C9">
        <w:rPr>
          <w:b w:val="0"/>
          <w:sz w:val="24"/>
          <w:szCs w:val="24"/>
        </w:rPr>
        <w:t>е</w:t>
      </w:r>
      <w:r w:rsidRPr="009139C9">
        <w:rPr>
          <w:b w:val="0"/>
          <w:sz w:val="24"/>
          <w:szCs w:val="24"/>
        </w:rPr>
        <w:t xml:space="preserve"> Республики Саха (Якутия)</w:t>
      </w:r>
      <w:r w:rsidR="00555004" w:rsidRPr="009139C9">
        <w:rPr>
          <w:b w:val="0"/>
          <w:sz w:val="24"/>
          <w:szCs w:val="24"/>
        </w:rPr>
        <w:t xml:space="preserve"> </w:t>
      </w:r>
      <w:r w:rsidRPr="009139C9">
        <w:rPr>
          <w:b w:val="0"/>
          <w:sz w:val="24"/>
          <w:szCs w:val="24"/>
        </w:rPr>
        <w:t>в соответствии с законодательством Российской Федерации.</w:t>
      </w:r>
    </w:p>
    <w:p w:rsidR="004047E8" w:rsidRPr="009139C9" w:rsidRDefault="000F46D2" w:rsidP="00D049B6">
      <w:pPr>
        <w:pStyle w:val="2"/>
        <w:spacing w:before="0"/>
        <w:ind w:left="0" w:firstLine="0"/>
        <w:jc w:val="both"/>
        <w:rPr>
          <w:b w:val="0"/>
          <w:sz w:val="24"/>
          <w:szCs w:val="24"/>
          <w:lang w:eastAsia="ru-RU"/>
        </w:rPr>
      </w:pPr>
      <w:r w:rsidRPr="009139C9">
        <w:rPr>
          <w:b w:val="0"/>
          <w:sz w:val="24"/>
          <w:szCs w:val="24"/>
        </w:rPr>
        <w:t>Отношения Сторон, вытекающие из настоящего Договора и с ним связанные, регулируются действующим законодательством Российской Федерации. В случае обнаружения противоречий и/или неясности в понятиях и терминах, применяемых в настоящем Договоре, содержания условий Договора должн</w:t>
      </w:r>
      <w:r w:rsidR="00786ADA">
        <w:rPr>
          <w:b w:val="0"/>
          <w:sz w:val="24"/>
          <w:szCs w:val="24"/>
        </w:rPr>
        <w:t>ы</w:t>
      </w:r>
      <w:r w:rsidRPr="009139C9">
        <w:rPr>
          <w:b w:val="0"/>
          <w:sz w:val="24"/>
          <w:szCs w:val="24"/>
        </w:rPr>
        <w:t xml:space="preserve"> толковаться в соответствии с законодательством </w:t>
      </w:r>
      <w:r w:rsidR="00555004" w:rsidRPr="009139C9">
        <w:rPr>
          <w:b w:val="0"/>
          <w:sz w:val="24"/>
          <w:szCs w:val="24"/>
        </w:rPr>
        <w:t>Российской Федерации</w:t>
      </w:r>
      <w:r w:rsidRPr="009139C9">
        <w:rPr>
          <w:b w:val="0"/>
          <w:sz w:val="24"/>
          <w:szCs w:val="24"/>
        </w:rPr>
        <w:t>.</w:t>
      </w:r>
    </w:p>
    <w:p w:rsidR="00381DA6" w:rsidRPr="002C0BA8" w:rsidRDefault="00381DA6" w:rsidP="00E91858">
      <w:pPr>
        <w:overflowPunct w:val="0"/>
        <w:autoSpaceDE w:val="0"/>
        <w:autoSpaceDN w:val="0"/>
        <w:adjustRightInd w:val="0"/>
        <w:spacing w:after="0"/>
        <w:ind w:left="709"/>
        <w:jc w:val="both"/>
        <w:textAlignment w:val="baseline"/>
        <w:rPr>
          <w:rFonts w:ascii="Times New Roman" w:eastAsia="Times New Roman" w:hAnsi="Times New Roman"/>
          <w:sz w:val="24"/>
          <w:szCs w:val="24"/>
          <w:lang w:eastAsia="ru-RU"/>
        </w:rPr>
      </w:pPr>
    </w:p>
    <w:p w:rsidR="00381DA6" w:rsidRPr="003A1C2F" w:rsidRDefault="00381DA6" w:rsidP="00FC6964">
      <w:pPr>
        <w:pStyle w:val="ac"/>
        <w:numPr>
          <w:ilvl w:val="0"/>
          <w:numId w:val="11"/>
        </w:numPr>
        <w:overflowPunct w:val="0"/>
        <w:autoSpaceDE w:val="0"/>
        <w:autoSpaceDN w:val="0"/>
        <w:adjustRightInd w:val="0"/>
        <w:spacing w:after="0"/>
        <w:ind w:left="0" w:firstLine="0"/>
        <w:jc w:val="center"/>
        <w:textAlignment w:val="baseline"/>
        <w:outlineLvl w:val="0"/>
        <w:rPr>
          <w:rFonts w:ascii="Times New Roman" w:eastAsia="Times New Roman" w:hAnsi="Times New Roman"/>
          <w:b/>
          <w:sz w:val="24"/>
          <w:szCs w:val="24"/>
          <w:lang w:eastAsia="ru-RU"/>
        </w:rPr>
      </w:pPr>
      <w:bookmarkStart w:id="54" w:name="_Toc390670731"/>
      <w:r w:rsidRPr="003A1C2F">
        <w:rPr>
          <w:rFonts w:ascii="Times New Roman" w:eastAsia="Times New Roman" w:hAnsi="Times New Roman"/>
          <w:b/>
          <w:sz w:val="24"/>
          <w:szCs w:val="24"/>
          <w:lang w:eastAsia="ru-RU"/>
        </w:rPr>
        <w:t>ОСОБЫЕ УСЛОВИЯ</w:t>
      </w:r>
      <w:bookmarkEnd w:id="54"/>
    </w:p>
    <w:p w:rsidR="004047E8" w:rsidRPr="00786ADA" w:rsidRDefault="00CD6401" w:rsidP="003A1C2F">
      <w:pPr>
        <w:pStyle w:val="2"/>
        <w:spacing w:before="0"/>
        <w:ind w:left="0" w:firstLine="0"/>
        <w:jc w:val="both"/>
        <w:rPr>
          <w:b w:val="0"/>
          <w:sz w:val="24"/>
          <w:szCs w:val="24"/>
          <w:lang w:eastAsia="ru-RU"/>
        </w:rPr>
      </w:pPr>
      <w:r w:rsidRPr="00786ADA">
        <w:rPr>
          <w:b w:val="0"/>
          <w:sz w:val="24"/>
          <w:szCs w:val="24"/>
          <w:lang w:eastAsia="ru-RU"/>
        </w:rPr>
        <w:t>Любая договоренность между С</w:t>
      </w:r>
      <w:r w:rsidR="00AC5A44" w:rsidRPr="00786ADA">
        <w:rPr>
          <w:b w:val="0"/>
          <w:sz w:val="24"/>
          <w:szCs w:val="24"/>
          <w:lang w:eastAsia="ru-RU"/>
        </w:rPr>
        <w:t>торонами</w:t>
      </w:r>
      <w:r w:rsidRPr="00786ADA">
        <w:rPr>
          <w:b w:val="0"/>
          <w:sz w:val="24"/>
          <w:szCs w:val="24"/>
          <w:lang w:eastAsia="ru-RU"/>
        </w:rPr>
        <w:t>, повлекшая за собой новые условия настоящего договора или изменения условий договора, должна быть оформлена письменно, подписана обеими С</w:t>
      </w:r>
      <w:r w:rsidR="00AC5A44" w:rsidRPr="00786ADA">
        <w:rPr>
          <w:b w:val="0"/>
          <w:sz w:val="24"/>
          <w:szCs w:val="24"/>
          <w:lang w:eastAsia="ru-RU"/>
        </w:rPr>
        <w:t>торонами</w:t>
      </w:r>
      <w:r w:rsidRPr="00786ADA">
        <w:rPr>
          <w:b w:val="0"/>
          <w:sz w:val="24"/>
          <w:szCs w:val="24"/>
          <w:lang w:eastAsia="ru-RU"/>
        </w:rPr>
        <w:t>, и являться неотъемлемой частью настоящего договора</w:t>
      </w:r>
      <w:r w:rsidR="00AC5A44" w:rsidRPr="00786ADA">
        <w:rPr>
          <w:b w:val="0"/>
          <w:sz w:val="24"/>
          <w:szCs w:val="24"/>
          <w:lang w:eastAsia="ru-RU"/>
        </w:rPr>
        <w:t>.</w:t>
      </w:r>
    </w:p>
    <w:p w:rsidR="004047E8" w:rsidRPr="00786ADA" w:rsidRDefault="00AC5A44" w:rsidP="003A1C2F">
      <w:pPr>
        <w:pStyle w:val="2"/>
        <w:spacing w:before="0"/>
        <w:ind w:left="0" w:firstLine="0"/>
        <w:jc w:val="both"/>
        <w:rPr>
          <w:b w:val="0"/>
          <w:sz w:val="24"/>
          <w:szCs w:val="24"/>
          <w:lang w:eastAsia="ru-RU"/>
        </w:rPr>
      </w:pPr>
      <w:r w:rsidRPr="00786ADA">
        <w:rPr>
          <w:b w:val="0"/>
          <w:sz w:val="24"/>
          <w:szCs w:val="24"/>
          <w:lang w:eastAsia="ru-RU"/>
        </w:rPr>
        <w:t>После подписания настоящего Договора все предыдущие письменные и устные соглашения, переговоры, переписка между Сторонами, относящиеся к данному Договору, теряют силу.</w:t>
      </w:r>
    </w:p>
    <w:p w:rsidR="004047E8" w:rsidRPr="00786ADA" w:rsidRDefault="00AC5A44" w:rsidP="003A1C2F">
      <w:pPr>
        <w:pStyle w:val="2"/>
        <w:spacing w:before="0"/>
        <w:ind w:left="0" w:firstLine="0"/>
        <w:jc w:val="both"/>
        <w:rPr>
          <w:b w:val="0"/>
          <w:sz w:val="24"/>
          <w:szCs w:val="24"/>
          <w:lang w:eastAsia="ru-RU"/>
        </w:rPr>
      </w:pPr>
      <w:r w:rsidRPr="00786ADA">
        <w:rPr>
          <w:b w:val="0"/>
          <w:sz w:val="24"/>
          <w:szCs w:val="24"/>
          <w:lang w:eastAsia="ru-RU"/>
        </w:rPr>
        <w:t xml:space="preserve">В случае обнаружения </w:t>
      </w:r>
      <w:r w:rsidR="003A1C2F" w:rsidRPr="003A1C2F">
        <w:rPr>
          <w:b w:val="0"/>
          <w:sz w:val="24"/>
          <w:szCs w:val="24"/>
          <w:lang w:eastAsia="ru-RU"/>
        </w:rPr>
        <w:t xml:space="preserve">при производстве работ </w:t>
      </w:r>
      <w:r w:rsidRPr="00786ADA">
        <w:rPr>
          <w:b w:val="0"/>
          <w:sz w:val="24"/>
          <w:szCs w:val="24"/>
          <w:lang w:eastAsia="ru-RU"/>
        </w:rPr>
        <w:t xml:space="preserve">взрывоопасных предметов </w:t>
      </w:r>
      <w:r w:rsidR="00510147" w:rsidRPr="00786ADA">
        <w:rPr>
          <w:b w:val="0"/>
          <w:sz w:val="24"/>
          <w:szCs w:val="24"/>
          <w:lang w:eastAsia="ru-RU"/>
        </w:rPr>
        <w:t>ПОДРЯДЧИК</w:t>
      </w:r>
      <w:r w:rsidRPr="00786ADA">
        <w:rPr>
          <w:b w:val="0"/>
          <w:sz w:val="24"/>
          <w:szCs w:val="24"/>
          <w:lang w:eastAsia="ru-RU"/>
        </w:rPr>
        <w:t xml:space="preserve"> обязан приостановить работы и немедленно вызвать к месту обнаружения представителя </w:t>
      </w:r>
      <w:r w:rsidR="00510147" w:rsidRPr="00786ADA">
        <w:rPr>
          <w:b w:val="0"/>
          <w:sz w:val="24"/>
          <w:szCs w:val="24"/>
          <w:lang w:eastAsia="ru-RU"/>
        </w:rPr>
        <w:t>ЗАКАЗЧИК</w:t>
      </w:r>
      <w:r w:rsidR="001F621D" w:rsidRPr="00786ADA">
        <w:rPr>
          <w:b w:val="0"/>
          <w:sz w:val="24"/>
          <w:szCs w:val="24"/>
          <w:lang w:eastAsia="ru-RU"/>
        </w:rPr>
        <w:t>А</w:t>
      </w:r>
      <w:r w:rsidRPr="00786ADA">
        <w:rPr>
          <w:b w:val="0"/>
          <w:sz w:val="24"/>
          <w:szCs w:val="24"/>
          <w:lang w:eastAsia="ru-RU"/>
        </w:rPr>
        <w:t xml:space="preserve"> и/или</w:t>
      </w:r>
      <w:r w:rsidR="003A1C2F">
        <w:rPr>
          <w:b w:val="0"/>
          <w:sz w:val="24"/>
          <w:szCs w:val="24"/>
          <w:lang w:eastAsia="ru-RU"/>
        </w:rPr>
        <w:t xml:space="preserve"> правоохранительных</w:t>
      </w:r>
      <w:r w:rsidRPr="00786ADA">
        <w:rPr>
          <w:b w:val="0"/>
          <w:sz w:val="24"/>
          <w:szCs w:val="24"/>
          <w:lang w:eastAsia="ru-RU"/>
        </w:rPr>
        <w:t xml:space="preserve"> орган</w:t>
      </w:r>
      <w:r w:rsidR="003A1C2F">
        <w:rPr>
          <w:b w:val="0"/>
          <w:sz w:val="24"/>
          <w:szCs w:val="24"/>
          <w:lang w:eastAsia="ru-RU"/>
        </w:rPr>
        <w:t>ов</w:t>
      </w:r>
      <w:r w:rsidRPr="00786ADA">
        <w:rPr>
          <w:b w:val="0"/>
          <w:sz w:val="24"/>
          <w:szCs w:val="24"/>
          <w:lang w:eastAsia="ru-RU"/>
        </w:rPr>
        <w:t>.</w:t>
      </w:r>
    </w:p>
    <w:p w:rsidR="004047E8" w:rsidRPr="00786ADA" w:rsidRDefault="004047E8" w:rsidP="00786ADA">
      <w:pPr>
        <w:overflowPunct w:val="0"/>
        <w:autoSpaceDE w:val="0"/>
        <w:autoSpaceDN w:val="0"/>
        <w:adjustRightInd w:val="0"/>
        <w:spacing w:after="0"/>
        <w:jc w:val="both"/>
        <w:textAlignment w:val="baseline"/>
        <w:rPr>
          <w:rFonts w:ascii="Times New Roman" w:eastAsia="Times New Roman" w:hAnsi="Times New Roman"/>
          <w:sz w:val="24"/>
          <w:szCs w:val="24"/>
          <w:lang w:eastAsia="ru-RU"/>
        </w:rPr>
      </w:pPr>
    </w:p>
    <w:p w:rsidR="00381DA6" w:rsidRPr="002C0BA8" w:rsidRDefault="00381DA6" w:rsidP="003A1C2F">
      <w:pPr>
        <w:pStyle w:val="ac"/>
        <w:numPr>
          <w:ilvl w:val="0"/>
          <w:numId w:val="11"/>
        </w:numPr>
        <w:overflowPunct w:val="0"/>
        <w:autoSpaceDE w:val="0"/>
        <w:autoSpaceDN w:val="0"/>
        <w:adjustRightInd w:val="0"/>
        <w:spacing w:after="0"/>
        <w:ind w:left="0" w:firstLine="0"/>
        <w:jc w:val="center"/>
        <w:textAlignment w:val="baseline"/>
        <w:outlineLvl w:val="0"/>
        <w:rPr>
          <w:rFonts w:ascii="Times New Roman" w:eastAsia="Times New Roman" w:hAnsi="Times New Roman"/>
          <w:b/>
          <w:sz w:val="24"/>
          <w:szCs w:val="24"/>
          <w:lang w:eastAsia="ru-RU"/>
        </w:rPr>
      </w:pPr>
      <w:bookmarkStart w:id="55" w:name="_Toc386500175"/>
      <w:bookmarkStart w:id="56" w:name="_Toc386500994"/>
      <w:bookmarkStart w:id="57" w:name="_Toc386501566"/>
      <w:bookmarkStart w:id="58" w:name="_Toc386501648"/>
      <w:bookmarkStart w:id="59" w:name="_Toc386542801"/>
      <w:bookmarkStart w:id="60" w:name="_Toc390670732"/>
      <w:r w:rsidRPr="002C0BA8">
        <w:rPr>
          <w:rFonts w:ascii="Times New Roman" w:hAnsi="Times New Roman"/>
          <w:b/>
          <w:sz w:val="24"/>
          <w:szCs w:val="24"/>
        </w:rPr>
        <w:t>ИЗМЕНЕНИЕ И РАСТОРЖЕНИЕ ДОГОВОРА</w:t>
      </w:r>
      <w:bookmarkEnd w:id="55"/>
      <w:bookmarkEnd w:id="56"/>
      <w:bookmarkEnd w:id="57"/>
      <w:bookmarkEnd w:id="58"/>
      <w:bookmarkEnd w:id="59"/>
      <w:bookmarkEnd w:id="60"/>
    </w:p>
    <w:p w:rsidR="004047E8" w:rsidRPr="008F12CD" w:rsidRDefault="00AC5A44" w:rsidP="008F12CD">
      <w:pPr>
        <w:pStyle w:val="2"/>
        <w:spacing w:before="0"/>
        <w:ind w:left="0" w:firstLine="0"/>
        <w:jc w:val="both"/>
        <w:rPr>
          <w:b w:val="0"/>
          <w:sz w:val="24"/>
          <w:szCs w:val="24"/>
          <w:lang w:eastAsia="ru-RU"/>
        </w:rPr>
      </w:pPr>
      <w:r w:rsidRPr="008F12CD">
        <w:rPr>
          <w:b w:val="0"/>
          <w:sz w:val="24"/>
          <w:szCs w:val="24"/>
        </w:rPr>
        <w:t>Изменение и расторжение Договора допускается по обоюдному соглашению сторон, за исключением случаев, когда законодательством предусмотрена императивная норма об одностороннем расторжении</w:t>
      </w:r>
      <w:r w:rsidRPr="008F12CD">
        <w:rPr>
          <w:b w:val="0"/>
          <w:sz w:val="24"/>
          <w:szCs w:val="24"/>
          <w:lang w:eastAsia="ru-RU"/>
        </w:rPr>
        <w:t>.</w:t>
      </w:r>
    </w:p>
    <w:p w:rsidR="004047E8" w:rsidRPr="008F12CD" w:rsidRDefault="00AC5A44" w:rsidP="008F12CD">
      <w:pPr>
        <w:pStyle w:val="2"/>
        <w:spacing w:before="0"/>
        <w:ind w:left="0" w:firstLine="0"/>
        <w:jc w:val="both"/>
        <w:rPr>
          <w:b w:val="0"/>
          <w:sz w:val="24"/>
          <w:szCs w:val="24"/>
          <w:lang w:eastAsia="ru-RU"/>
        </w:rPr>
      </w:pPr>
      <w:r w:rsidRPr="008F12CD">
        <w:rPr>
          <w:b w:val="0"/>
          <w:sz w:val="24"/>
          <w:szCs w:val="24"/>
        </w:rPr>
        <w:t>Односторонне изменение и расторжение Договора не допускается.</w:t>
      </w:r>
    </w:p>
    <w:p w:rsidR="004047E8" w:rsidRPr="002C0BA8" w:rsidRDefault="004047E8" w:rsidP="00E91858">
      <w:pPr>
        <w:overflowPunct w:val="0"/>
        <w:autoSpaceDE w:val="0"/>
        <w:autoSpaceDN w:val="0"/>
        <w:adjustRightInd w:val="0"/>
        <w:spacing w:after="0"/>
        <w:ind w:left="709"/>
        <w:jc w:val="both"/>
        <w:textAlignment w:val="baseline"/>
        <w:rPr>
          <w:rFonts w:ascii="Times New Roman" w:eastAsia="Times New Roman" w:hAnsi="Times New Roman"/>
          <w:sz w:val="24"/>
          <w:szCs w:val="24"/>
          <w:lang w:eastAsia="ru-RU"/>
        </w:rPr>
      </w:pPr>
    </w:p>
    <w:p w:rsidR="00381DA6" w:rsidRPr="008F12CD" w:rsidRDefault="008F12CD" w:rsidP="008F12CD">
      <w:pPr>
        <w:pStyle w:val="ac"/>
        <w:numPr>
          <w:ilvl w:val="0"/>
          <w:numId w:val="11"/>
        </w:numPr>
        <w:overflowPunct w:val="0"/>
        <w:autoSpaceDE w:val="0"/>
        <w:autoSpaceDN w:val="0"/>
        <w:adjustRightInd w:val="0"/>
        <w:spacing w:after="0"/>
        <w:ind w:left="0" w:firstLine="0"/>
        <w:jc w:val="center"/>
        <w:textAlignment w:val="baseline"/>
        <w:outlineLvl w:val="0"/>
        <w:rPr>
          <w:rFonts w:ascii="Times New Roman" w:eastAsia="Times New Roman" w:hAnsi="Times New Roman"/>
          <w:b/>
          <w:sz w:val="24"/>
          <w:szCs w:val="24"/>
          <w:lang w:eastAsia="ru-RU"/>
        </w:rPr>
      </w:pPr>
      <w:bookmarkStart w:id="61" w:name="_Toc386500176"/>
      <w:bookmarkStart w:id="62" w:name="_Toc386500995"/>
      <w:bookmarkStart w:id="63" w:name="_Toc386501567"/>
      <w:bookmarkStart w:id="64" w:name="_Toc386501649"/>
      <w:bookmarkStart w:id="65" w:name="_Toc386542802"/>
      <w:bookmarkStart w:id="66" w:name="_Toc390670733"/>
      <w:r>
        <w:rPr>
          <w:rFonts w:ascii="Times New Roman" w:eastAsia="Times New Roman" w:hAnsi="Times New Roman"/>
          <w:b/>
          <w:sz w:val="24"/>
          <w:szCs w:val="24"/>
          <w:lang w:eastAsia="ru-RU"/>
        </w:rPr>
        <w:lastRenderedPageBreak/>
        <w:t>ПРОЧ</w:t>
      </w:r>
      <w:r w:rsidR="00381DA6" w:rsidRPr="008F12CD">
        <w:rPr>
          <w:rFonts w:ascii="Times New Roman" w:eastAsia="Times New Roman" w:hAnsi="Times New Roman"/>
          <w:b/>
          <w:sz w:val="24"/>
          <w:szCs w:val="24"/>
          <w:lang w:eastAsia="ru-RU"/>
        </w:rPr>
        <w:t>ИЕ УСЛОВИЯ</w:t>
      </w:r>
      <w:bookmarkEnd w:id="61"/>
      <w:bookmarkEnd w:id="62"/>
      <w:bookmarkEnd w:id="63"/>
      <w:bookmarkEnd w:id="64"/>
      <w:bookmarkEnd w:id="65"/>
      <w:bookmarkEnd w:id="66"/>
    </w:p>
    <w:p w:rsidR="004047E8" w:rsidRPr="008F12CD" w:rsidRDefault="00AC5A44" w:rsidP="008F12CD">
      <w:pPr>
        <w:pStyle w:val="2"/>
        <w:spacing w:before="0"/>
        <w:ind w:left="0" w:firstLine="0"/>
        <w:contextualSpacing/>
        <w:jc w:val="both"/>
        <w:rPr>
          <w:b w:val="0"/>
          <w:sz w:val="24"/>
          <w:szCs w:val="24"/>
          <w:lang w:eastAsia="ru-RU"/>
        </w:rPr>
      </w:pPr>
      <w:r w:rsidRPr="008F12CD">
        <w:rPr>
          <w:b w:val="0"/>
          <w:sz w:val="24"/>
          <w:szCs w:val="24"/>
          <w:lang w:eastAsia="ru-RU"/>
        </w:rPr>
        <w:t xml:space="preserve">При предъявлении требований, связанных с ненадлежащим качеством результата работ, применяются правила, предусмотренные пунктами </w:t>
      </w:r>
      <w:r w:rsidRPr="008F12CD">
        <w:rPr>
          <w:b w:val="0"/>
          <w:spacing w:val="70"/>
          <w:sz w:val="24"/>
          <w:szCs w:val="24"/>
          <w:lang w:eastAsia="ru-RU"/>
        </w:rPr>
        <w:t>1-5</w:t>
      </w:r>
      <w:r w:rsidRPr="008F12CD">
        <w:rPr>
          <w:b w:val="0"/>
          <w:sz w:val="24"/>
          <w:szCs w:val="24"/>
          <w:lang w:eastAsia="ru-RU"/>
        </w:rPr>
        <w:t xml:space="preserve"> статьи 724 ГК РФ. При этом предельный срок обнаружения недостатков, в соответствии с пунктами 2 и 4 статьи 724 Гражданского кодекса, составляет </w:t>
      </w:r>
      <w:r w:rsidR="00E5406B" w:rsidRPr="008F12CD">
        <w:rPr>
          <w:b w:val="0"/>
          <w:sz w:val="24"/>
          <w:szCs w:val="24"/>
          <w:lang w:eastAsia="ru-RU"/>
        </w:rPr>
        <w:t>пять лет</w:t>
      </w:r>
      <w:r w:rsidRPr="008F12CD">
        <w:rPr>
          <w:b w:val="0"/>
          <w:sz w:val="24"/>
          <w:szCs w:val="24"/>
          <w:lang w:eastAsia="ru-RU"/>
        </w:rPr>
        <w:t>.</w:t>
      </w:r>
    </w:p>
    <w:p w:rsidR="004047E8" w:rsidRPr="008F12CD" w:rsidRDefault="00AC5A44" w:rsidP="008F12CD">
      <w:pPr>
        <w:pStyle w:val="2"/>
        <w:keepLines/>
        <w:spacing w:before="0"/>
        <w:ind w:left="0" w:firstLine="0"/>
        <w:contextualSpacing/>
        <w:jc w:val="both"/>
        <w:rPr>
          <w:b w:val="0"/>
          <w:sz w:val="24"/>
          <w:szCs w:val="24"/>
          <w:lang w:eastAsia="ru-RU"/>
        </w:rPr>
      </w:pPr>
      <w:r w:rsidRPr="008F12CD">
        <w:rPr>
          <w:b w:val="0"/>
          <w:sz w:val="24"/>
          <w:szCs w:val="24"/>
          <w:lang w:eastAsia="ru-RU"/>
        </w:rPr>
        <w:t>Стороны настоящим заявляют и гарантируют, что они:</w:t>
      </w:r>
    </w:p>
    <w:p w:rsidR="004047E8" w:rsidRPr="008F12CD" w:rsidRDefault="00AC5A44" w:rsidP="008F12CD">
      <w:pPr>
        <w:keepLines/>
        <w:overflowPunct w:val="0"/>
        <w:autoSpaceDE w:val="0"/>
        <w:autoSpaceDN w:val="0"/>
        <w:adjustRightInd w:val="0"/>
        <w:spacing w:after="0"/>
        <w:contextualSpacing/>
        <w:jc w:val="both"/>
        <w:textAlignment w:val="baseline"/>
        <w:rPr>
          <w:rFonts w:ascii="Times New Roman" w:eastAsia="Times New Roman" w:hAnsi="Times New Roman"/>
          <w:sz w:val="24"/>
          <w:szCs w:val="24"/>
          <w:lang w:eastAsia="ru-RU"/>
        </w:rPr>
      </w:pPr>
      <w:r w:rsidRPr="008F12CD">
        <w:rPr>
          <w:rFonts w:ascii="Times New Roman" w:eastAsia="Times New Roman" w:hAnsi="Times New Roman"/>
          <w:sz w:val="24"/>
          <w:szCs w:val="24"/>
          <w:lang w:eastAsia="ru-RU"/>
        </w:rPr>
        <w:t xml:space="preserve">- являются должным образом созданными и законно существующими юридическими лицами, действующими </w:t>
      </w:r>
      <w:r w:rsidR="004047E8" w:rsidRPr="008F12CD">
        <w:rPr>
          <w:rFonts w:ascii="Times New Roman" w:eastAsia="Times New Roman" w:hAnsi="Times New Roman"/>
          <w:sz w:val="24"/>
          <w:szCs w:val="24"/>
          <w:lang w:eastAsia="ru-RU"/>
        </w:rPr>
        <w:t>по законам Российской Федерации</w:t>
      </w:r>
      <w:r w:rsidR="008F12CD">
        <w:rPr>
          <w:rFonts w:ascii="Times New Roman" w:eastAsia="Times New Roman" w:hAnsi="Times New Roman"/>
          <w:sz w:val="24"/>
          <w:szCs w:val="24"/>
          <w:lang w:eastAsia="ru-RU"/>
        </w:rPr>
        <w:t>;</w:t>
      </w:r>
    </w:p>
    <w:p w:rsidR="004047E8" w:rsidRPr="008F12CD" w:rsidRDefault="00AC5A44" w:rsidP="008F12CD">
      <w:pPr>
        <w:keepLines/>
        <w:overflowPunct w:val="0"/>
        <w:autoSpaceDE w:val="0"/>
        <w:autoSpaceDN w:val="0"/>
        <w:adjustRightInd w:val="0"/>
        <w:spacing w:after="0"/>
        <w:contextualSpacing/>
        <w:jc w:val="both"/>
        <w:textAlignment w:val="baseline"/>
        <w:rPr>
          <w:rFonts w:ascii="Times New Roman" w:eastAsia="Times New Roman" w:hAnsi="Times New Roman"/>
          <w:sz w:val="24"/>
          <w:szCs w:val="24"/>
          <w:lang w:eastAsia="ru-RU"/>
        </w:rPr>
      </w:pPr>
      <w:r w:rsidRPr="008F12CD">
        <w:rPr>
          <w:rFonts w:ascii="Times New Roman" w:eastAsia="Times New Roman" w:hAnsi="Times New Roman"/>
          <w:sz w:val="24"/>
          <w:szCs w:val="24"/>
          <w:lang w:eastAsia="ru-RU"/>
        </w:rPr>
        <w:t>- совершили все юридические действия, предусмотренные действующим законодательством для заключения настоящего договора;</w:t>
      </w:r>
    </w:p>
    <w:p w:rsidR="004047E8" w:rsidRPr="008F12CD" w:rsidRDefault="00AC5A44" w:rsidP="008F12CD">
      <w:pPr>
        <w:keepLines/>
        <w:overflowPunct w:val="0"/>
        <w:autoSpaceDE w:val="0"/>
        <w:autoSpaceDN w:val="0"/>
        <w:adjustRightInd w:val="0"/>
        <w:spacing w:after="0"/>
        <w:contextualSpacing/>
        <w:jc w:val="both"/>
        <w:textAlignment w:val="baseline"/>
        <w:rPr>
          <w:rFonts w:ascii="Times New Roman" w:eastAsia="Times New Roman" w:hAnsi="Times New Roman"/>
          <w:sz w:val="24"/>
          <w:szCs w:val="24"/>
          <w:lang w:eastAsia="ru-RU"/>
        </w:rPr>
      </w:pPr>
      <w:r w:rsidRPr="008F12CD">
        <w:rPr>
          <w:rFonts w:ascii="Times New Roman" w:eastAsia="Times New Roman" w:hAnsi="Times New Roman"/>
          <w:sz w:val="24"/>
          <w:szCs w:val="24"/>
          <w:lang w:eastAsia="ru-RU"/>
        </w:rPr>
        <w:t>- располагают необходимыми полномочиями для заключения настоящего договора</w:t>
      </w:r>
      <w:r w:rsidR="008F12CD">
        <w:rPr>
          <w:rFonts w:ascii="Times New Roman" w:eastAsia="Times New Roman" w:hAnsi="Times New Roman"/>
          <w:sz w:val="24"/>
          <w:szCs w:val="24"/>
          <w:lang w:eastAsia="ru-RU"/>
        </w:rPr>
        <w:t>.</w:t>
      </w:r>
    </w:p>
    <w:p w:rsidR="004047E8" w:rsidRPr="008F12CD" w:rsidRDefault="00AC5A44" w:rsidP="008F12CD">
      <w:pPr>
        <w:pStyle w:val="2"/>
        <w:keepLines/>
        <w:spacing w:before="0"/>
        <w:ind w:left="0" w:firstLine="0"/>
        <w:contextualSpacing/>
        <w:jc w:val="both"/>
        <w:rPr>
          <w:b w:val="0"/>
          <w:sz w:val="24"/>
          <w:szCs w:val="24"/>
          <w:lang w:eastAsia="ru-RU"/>
        </w:rPr>
      </w:pPr>
      <w:r w:rsidRPr="008F12CD">
        <w:rPr>
          <w:b w:val="0"/>
          <w:sz w:val="24"/>
          <w:szCs w:val="24"/>
          <w:lang w:eastAsia="ru-RU"/>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4047E8" w:rsidRPr="008F12CD" w:rsidRDefault="00510147" w:rsidP="008F12CD">
      <w:pPr>
        <w:pStyle w:val="2"/>
        <w:keepLines/>
        <w:spacing w:before="0"/>
        <w:ind w:left="0" w:firstLine="0"/>
        <w:contextualSpacing/>
        <w:jc w:val="both"/>
        <w:rPr>
          <w:b w:val="0"/>
          <w:sz w:val="24"/>
          <w:szCs w:val="24"/>
          <w:lang w:eastAsia="ru-RU"/>
        </w:rPr>
      </w:pPr>
      <w:r w:rsidRPr="008F12CD">
        <w:rPr>
          <w:b w:val="0"/>
          <w:sz w:val="24"/>
          <w:szCs w:val="24"/>
          <w:lang w:eastAsia="ru-RU"/>
        </w:rPr>
        <w:t>ПОДРЯДЧИК</w:t>
      </w:r>
      <w:r w:rsidR="00AC5A44" w:rsidRPr="008F12CD">
        <w:rPr>
          <w:b w:val="0"/>
          <w:sz w:val="24"/>
          <w:szCs w:val="24"/>
          <w:lang w:eastAsia="ru-RU"/>
        </w:rPr>
        <w:t xml:space="preserve"> не вправе передавать свои права </w:t>
      </w:r>
      <w:r w:rsidR="008F12CD">
        <w:rPr>
          <w:b w:val="0"/>
          <w:sz w:val="24"/>
          <w:szCs w:val="24"/>
          <w:lang w:eastAsia="ru-RU"/>
        </w:rPr>
        <w:t xml:space="preserve">и обязанности </w:t>
      </w:r>
      <w:r w:rsidR="00AC5A44" w:rsidRPr="008F12CD">
        <w:rPr>
          <w:b w:val="0"/>
          <w:sz w:val="24"/>
          <w:szCs w:val="24"/>
          <w:lang w:eastAsia="ru-RU"/>
        </w:rPr>
        <w:t>по настоящему договору</w:t>
      </w:r>
      <w:r w:rsidR="008F12CD" w:rsidRPr="008F12CD">
        <w:rPr>
          <w:b w:val="0"/>
          <w:sz w:val="24"/>
          <w:szCs w:val="24"/>
          <w:lang w:eastAsia="ru-RU"/>
        </w:rPr>
        <w:t xml:space="preserve"> третьим лицам</w:t>
      </w:r>
      <w:r w:rsidR="00AC5A44" w:rsidRPr="008F12CD">
        <w:rPr>
          <w:b w:val="0"/>
          <w:sz w:val="24"/>
          <w:szCs w:val="24"/>
          <w:lang w:eastAsia="ru-RU"/>
        </w:rPr>
        <w:t xml:space="preserve">, в том числе по взысканию денежных долгов </w:t>
      </w:r>
      <w:r w:rsidR="008F12CD" w:rsidRPr="008F12CD">
        <w:rPr>
          <w:b w:val="0"/>
          <w:sz w:val="24"/>
          <w:szCs w:val="24"/>
          <w:lang w:eastAsia="ru-RU"/>
        </w:rPr>
        <w:t>без письменного согласия ЗАКАЗЧИКА</w:t>
      </w:r>
      <w:r w:rsidR="008F12CD">
        <w:rPr>
          <w:b w:val="0"/>
          <w:sz w:val="24"/>
          <w:szCs w:val="24"/>
          <w:lang w:eastAsia="ru-RU"/>
        </w:rPr>
        <w:t xml:space="preserve">, подписанного уполномоченным представителем и скрепленного печатью </w:t>
      </w:r>
      <w:r w:rsidRPr="008F12CD">
        <w:rPr>
          <w:b w:val="0"/>
          <w:sz w:val="24"/>
          <w:szCs w:val="24"/>
          <w:lang w:eastAsia="ru-RU"/>
        </w:rPr>
        <w:t>ЗАКАЗЧИК</w:t>
      </w:r>
      <w:r w:rsidR="001F621D" w:rsidRPr="008F12CD">
        <w:rPr>
          <w:b w:val="0"/>
          <w:sz w:val="24"/>
          <w:szCs w:val="24"/>
          <w:lang w:eastAsia="ru-RU"/>
        </w:rPr>
        <w:t>А</w:t>
      </w:r>
      <w:r w:rsidR="00AC5A44" w:rsidRPr="008F12CD">
        <w:rPr>
          <w:b w:val="0"/>
          <w:sz w:val="24"/>
          <w:szCs w:val="24"/>
          <w:lang w:eastAsia="ru-RU"/>
        </w:rPr>
        <w:t>.</w:t>
      </w:r>
      <w:r w:rsidR="008F12CD">
        <w:rPr>
          <w:b w:val="0"/>
          <w:sz w:val="24"/>
          <w:szCs w:val="24"/>
          <w:lang w:eastAsia="ru-RU"/>
        </w:rPr>
        <w:t xml:space="preserve"> </w:t>
      </w:r>
      <w:r w:rsidR="008F12CD" w:rsidRPr="008F12CD">
        <w:rPr>
          <w:b w:val="0"/>
          <w:sz w:val="24"/>
          <w:szCs w:val="24"/>
          <w:lang w:eastAsia="ru-RU"/>
        </w:rPr>
        <w:t>В случае уступки прав ПОДРЯДЧИКОМ, без письменного согласия ЗАКАЗЧИКА по настоящему договору, ЗАКАЗЧИК вправе потребовать от ПОДРЯДЧИКА уплаты штрафа в размере 50 % от цены переуступленного права в ином порядке.</w:t>
      </w:r>
    </w:p>
    <w:p w:rsidR="004047E8" w:rsidRPr="008F12CD" w:rsidRDefault="00AC5A44" w:rsidP="008F12CD">
      <w:pPr>
        <w:pStyle w:val="2"/>
        <w:ind w:left="0" w:firstLine="0"/>
        <w:contextualSpacing/>
        <w:jc w:val="both"/>
        <w:rPr>
          <w:b w:val="0"/>
          <w:sz w:val="24"/>
          <w:szCs w:val="24"/>
          <w:lang w:eastAsia="ru-RU"/>
        </w:rPr>
      </w:pPr>
      <w:r w:rsidRPr="008F12CD">
        <w:rPr>
          <w:b w:val="0"/>
          <w:sz w:val="24"/>
          <w:szCs w:val="24"/>
          <w:lang w:eastAsia="ru-RU"/>
        </w:rPr>
        <w:t>Настоящий договор отменяет и делает недействительными все другие обязательства или заявления, связанные с этим, которые могли быть сделаны сторонами устно или в письменной форме до подписания настоящего договора.</w:t>
      </w:r>
    </w:p>
    <w:p w:rsidR="004047E8" w:rsidRPr="008F12CD" w:rsidRDefault="00AC5A44" w:rsidP="008F12CD">
      <w:pPr>
        <w:pStyle w:val="2"/>
        <w:ind w:left="0" w:firstLine="0"/>
        <w:contextualSpacing/>
        <w:jc w:val="both"/>
        <w:rPr>
          <w:b w:val="0"/>
          <w:sz w:val="24"/>
          <w:szCs w:val="24"/>
          <w:lang w:eastAsia="ru-RU"/>
        </w:rPr>
      </w:pPr>
      <w:r w:rsidRPr="008F12CD">
        <w:rPr>
          <w:b w:val="0"/>
          <w:sz w:val="24"/>
          <w:szCs w:val="24"/>
          <w:lang w:eastAsia="ru-RU"/>
        </w:rPr>
        <w:t xml:space="preserve">Настоящий договор вступает в силу с момента его подписания и скрепления подписей печатями </w:t>
      </w:r>
      <w:r w:rsidR="00510147" w:rsidRPr="008F12CD">
        <w:rPr>
          <w:b w:val="0"/>
          <w:sz w:val="24"/>
          <w:szCs w:val="24"/>
          <w:lang w:eastAsia="ru-RU"/>
        </w:rPr>
        <w:t>ПОДРЯДЧИКА</w:t>
      </w:r>
      <w:r w:rsidRPr="008F12CD">
        <w:rPr>
          <w:b w:val="0"/>
          <w:sz w:val="24"/>
          <w:szCs w:val="24"/>
          <w:lang w:eastAsia="ru-RU"/>
        </w:rPr>
        <w:t xml:space="preserve"> и </w:t>
      </w:r>
      <w:r w:rsidR="00510147" w:rsidRPr="008F12CD">
        <w:rPr>
          <w:b w:val="0"/>
          <w:sz w:val="24"/>
          <w:szCs w:val="24"/>
          <w:lang w:eastAsia="ru-RU"/>
        </w:rPr>
        <w:t>ЗАКАЗЧИК</w:t>
      </w:r>
      <w:r w:rsidR="001F621D" w:rsidRPr="008F12CD">
        <w:rPr>
          <w:b w:val="0"/>
          <w:sz w:val="24"/>
          <w:szCs w:val="24"/>
          <w:lang w:eastAsia="ru-RU"/>
        </w:rPr>
        <w:t>А</w:t>
      </w:r>
      <w:r w:rsidRPr="008F12CD">
        <w:rPr>
          <w:b w:val="0"/>
          <w:sz w:val="24"/>
          <w:szCs w:val="24"/>
          <w:lang w:eastAsia="ru-RU"/>
        </w:rPr>
        <w:t xml:space="preserve"> и действует до полного исполнения обязательств по нему каждой из сторон.</w:t>
      </w:r>
    </w:p>
    <w:p w:rsidR="004047E8" w:rsidRPr="008F12CD" w:rsidRDefault="00AC5A44" w:rsidP="008F12CD">
      <w:pPr>
        <w:pStyle w:val="2"/>
        <w:ind w:left="0" w:firstLine="0"/>
        <w:contextualSpacing/>
        <w:jc w:val="both"/>
        <w:rPr>
          <w:b w:val="0"/>
          <w:sz w:val="24"/>
          <w:szCs w:val="24"/>
          <w:lang w:eastAsia="ru-RU"/>
        </w:rPr>
      </w:pPr>
      <w:r w:rsidRPr="008F12CD">
        <w:rPr>
          <w:b w:val="0"/>
          <w:sz w:val="24"/>
          <w:szCs w:val="24"/>
          <w:lang w:eastAsia="ru-RU"/>
        </w:rPr>
        <w:t>Настоящий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настоящий Договор считается незаключенным и не порождает правовых последствий для Сторон.</w:t>
      </w:r>
    </w:p>
    <w:p w:rsidR="00A0611F" w:rsidRPr="008F12CD" w:rsidRDefault="00A0611F" w:rsidP="008F12CD">
      <w:pPr>
        <w:pStyle w:val="2"/>
        <w:ind w:left="0" w:firstLine="0"/>
        <w:contextualSpacing/>
        <w:jc w:val="both"/>
        <w:rPr>
          <w:b w:val="0"/>
          <w:sz w:val="24"/>
          <w:szCs w:val="24"/>
          <w:lang w:eastAsia="ru-RU"/>
        </w:rPr>
      </w:pPr>
      <w:r w:rsidRPr="008F12CD">
        <w:rPr>
          <w:b w:val="0"/>
          <w:sz w:val="24"/>
          <w:szCs w:val="24"/>
          <w:lang w:eastAsia="ru-RU"/>
        </w:rPr>
        <w:t>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договора, такие условия настоящего договора сохраняют силу, кроме случаев, когда в законе установлено, что его действие распространяется на отношения, возникшие из ранее заключенных договоров.</w:t>
      </w:r>
    </w:p>
    <w:p w:rsidR="0027172A" w:rsidRPr="008F12CD" w:rsidRDefault="0027172A" w:rsidP="008F12CD">
      <w:pPr>
        <w:pStyle w:val="2"/>
        <w:ind w:left="0" w:firstLine="0"/>
        <w:contextualSpacing/>
        <w:jc w:val="both"/>
        <w:rPr>
          <w:b w:val="0"/>
          <w:sz w:val="24"/>
          <w:szCs w:val="24"/>
          <w:lang w:eastAsia="ru-RU"/>
        </w:rPr>
      </w:pPr>
      <w:r w:rsidRPr="008F12CD">
        <w:rPr>
          <w:b w:val="0"/>
          <w:sz w:val="24"/>
          <w:szCs w:val="24"/>
        </w:rPr>
        <w:t>СТОРОНЫ, руководствуясь ст. 425 Гражданского Кодекса Российской Федерации</w:t>
      </w:r>
      <w:r w:rsidR="00FF64B3">
        <w:rPr>
          <w:b w:val="0"/>
          <w:sz w:val="24"/>
          <w:szCs w:val="24"/>
        </w:rPr>
        <w:t xml:space="preserve"> д</w:t>
      </w:r>
      <w:r w:rsidRPr="008F12CD">
        <w:rPr>
          <w:b w:val="0"/>
          <w:sz w:val="24"/>
          <w:szCs w:val="24"/>
        </w:rPr>
        <w:t>оговорились распространить действие и условия настоящего Договора на период, предшествующий его заключению, а именно с ______________ года.</w:t>
      </w:r>
    </w:p>
    <w:p w:rsidR="004047E8" w:rsidRPr="008F12CD" w:rsidRDefault="00205D05" w:rsidP="008F12CD">
      <w:pPr>
        <w:pStyle w:val="2"/>
        <w:ind w:left="0" w:firstLine="0"/>
        <w:contextualSpacing/>
        <w:jc w:val="both"/>
        <w:rPr>
          <w:b w:val="0"/>
          <w:sz w:val="24"/>
          <w:szCs w:val="24"/>
          <w:lang w:eastAsia="ru-RU"/>
        </w:rPr>
      </w:pPr>
      <w:r w:rsidRPr="008F12CD">
        <w:rPr>
          <w:b w:val="0"/>
          <w:sz w:val="24"/>
          <w:szCs w:val="24"/>
          <w:lang w:eastAsia="ru-RU"/>
        </w:rPr>
        <w:t xml:space="preserve">В соответствии </w:t>
      </w:r>
      <w:r w:rsidR="00A7251D" w:rsidRPr="008F12CD">
        <w:rPr>
          <w:b w:val="0"/>
          <w:sz w:val="24"/>
          <w:szCs w:val="24"/>
          <w:lang w:eastAsia="ru-RU"/>
        </w:rPr>
        <w:t xml:space="preserve">с </w:t>
      </w:r>
      <w:r w:rsidRPr="008F12CD">
        <w:rPr>
          <w:b w:val="0"/>
          <w:sz w:val="24"/>
          <w:szCs w:val="24"/>
          <w:lang w:eastAsia="ru-RU"/>
        </w:rPr>
        <w:t>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rsidR="004047E8" w:rsidRPr="008F12CD" w:rsidRDefault="00AC5A44" w:rsidP="008F12CD">
      <w:pPr>
        <w:pStyle w:val="2"/>
        <w:ind w:left="0" w:firstLine="0"/>
        <w:contextualSpacing/>
        <w:jc w:val="both"/>
        <w:rPr>
          <w:b w:val="0"/>
          <w:sz w:val="24"/>
          <w:szCs w:val="24"/>
          <w:lang w:eastAsia="ru-RU"/>
        </w:rPr>
      </w:pPr>
      <w:r w:rsidRPr="008F12CD">
        <w:rPr>
          <w:b w:val="0"/>
          <w:sz w:val="24"/>
          <w:szCs w:val="24"/>
          <w:lang w:eastAsia="ru-RU"/>
        </w:rPr>
        <w:t>Все изменения и дополнения к настоящему договору действительны в случае письменного согласия на то обеих сторон, за исключением случаев, предусмотренных настоящим договором.</w:t>
      </w:r>
    </w:p>
    <w:p w:rsidR="00AA77BC" w:rsidRPr="008F12CD" w:rsidRDefault="00AC5A44" w:rsidP="008F12CD">
      <w:pPr>
        <w:pStyle w:val="2"/>
        <w:ind w:left="0" w:firstLine="0"/>
        <w:contextualSpacing/>
        <w:jc w:val="both"/>
        <w:rPr>
          <w:b w:val="0"/>
          <w:sz w:val="24"/>
          <w:szCs w:val="24"/>
          <w:lang w:eastAsia="ru-RU"/>
        </w:rPr>
      </w:pPr>
      <w:r w:rsidRPr="008F12CD">
        <w:rPr>
          <w:b w:val="0"/>
          <w:sz w:val="24"/>
          <w:szCs w:val="24"/>
          <w:lang w:eastAsia="ru-RU"/>
        </w:rPr>
        <w:t xml:space="preserve">Настоящий договор составлен в 2 (двух) экземплярах, по одному для каждой из сторон. </w:t>
      </w:r>
      <w:bookmarkStart w:id="67" w:name="_Toc386500177"/>
      <w:bookmarkStart w:id="68" w:name="_Toc386500996"/>
      <w:bookmarkStart w:id="69" w:name="_Toc386501568"/>
      <w:bookmarkStart w:id="70" w:name="_Toc386501650"/>
      <w:bookmarkStart w:id="71" w:name="_Toc386542803"/>
    </w:p>
    <w:p w:rsidR="00AA77BC" w:rsidRPr="002C0BA8" w:rsidRDefault="00AA77BC" w:rsidP="00E91858">
      <w:pPr>
        <w:overflowPunct w:val="0"/>
        <w:autoSpaceDE w:val="0"/>
        <w:autoSpaceDN w:val="0"/>
        <w:adjustRightInd w:val="0"/>
        <w:spacing w:after="0"/>
        <w:jc w:val="both"/>
        <w:textAlignment w:val="baseline"/>
        <w:rPr>
          <w:rFonts w:ascii="Times New Roman" w:eastAsia="Times New Roman" w:hAnsi="Times New Roman"/>
          <w:sz w:val="24"/>
          <w:szCs w:val="24"/>
          <w:lang w:eastAsia="ru-RU"/>
        </w:rPr>
      </w:pPr>
    </w:p>
    <w:p w:rsidR="00AA77BC" w:rsidRPr="002C0BA8" w:rsidRDefault="00381DA6" w:rsidP="00166432">
      <w:pPr>
        <w:pStyle w:val="ac"/>
        <w:numPr>
          <w:ilvl w:val="0"/>
          <w:numId w:val="11"/>
        </w:numPr>
        <w:overflowPunct w:val="0"/>
        <w:autoSpaceDE w:val="0"/>
        <w:autoSpaceDN w:val="0"/>
        <w:adjustRightInd w:val="0"/>
        <w:spacing w:after="0"/>
        <w:ind w:left="0" w:firstLine="0"/>
        <w:jc w:val="center"/>
        <w:textAlignment w:val="baseline"/>
        <w:rPr>
          <w:rFonts w:ascii="Times New Roman" w:eastAsia="Times New Roman" w:hAnsi="Times New Roman"/>
          <w:sz w:val="24"/>
          <w:szCs w:val="24"/>
          <w:lang w:eastAsia="ru-RU"/>
        </w:rPr>
      </w:pPr>
      <w:r w:rsidRPr="002C0BA8">
        <w:rPr>
          <w:rFonts w:ascii="Times New Roman" w:eastAsia="Times New Roman" w:hAnsi="Times New Roman"/>
          <w:b/>
          <w:sz w:val="24"/>
          <w:szCs w:val="24"/>
          <w:lang w:eastAsia="ru-RU"/>
        </w:rPr>
        <w:t>СПИСОК ПРИЛОЖЕНИЙ К ДОГОВОРУ</w:t>
      </w:r>
      <w:bookmarkEnd w:id="67"/>
      <w:bookmarkEnd w:id="68"/>
      <w:bookmarkEnd w:id="69"/>
      <w:bookmarkEnd w:id="70"/>
      <w:bookmarkEnd w:id="71"/>
    </w:p>
    <w:p w:rsidR="00AA77BC" w:rsidRPr="00166432" w:rsidRDefault="00655F82" w:rsidP="00166432">
      <w:pPr>
        <w:pStyle w:val="2"/>
        <w:spacing w:before="0"/>
        <w:jc w:val="both"/>
        <w:rPr>
          <w:b w:val="0"/>
          <w:sz w:val="24"/>
          <w:szCs w:val="24"/>
          <w:lang w:eastAsia="ru-RU"/>
        </w:rPr>
      </w:pPr>
      <w:r w:rsidRPr="00166432">
        <w:rPr>
          <w:b w:val="0"/>
          <w:sz w:val="24"/>
          <w:szCs w:val="24"/>
          <w:lang w:eastAsia="ru-RU"/>
        </w:rPr>
        <w:t xml:space="preserve">Приложение № 1 – </w:t>
      </w:r>
      <w:r w:rsidR="00270908" w:rsidRPr="00166432">
        <w:rPr>
          <w:b w:val="0"/>
          <w:sz w:val="24"/>
          <w:szCs w:val="24"/>
          <w:lang w:eastAsia="ru-RU"/>
        </w:rPr>
        <w:t>Техническое задание</w:t>
      </w:r>
    </w:p>
    <w:p w:rsidR="00270908" w:rsidRPr="00166432" w:rsidRDefault="00655F82" w:rsidP="00166432">
      <w:pPr>
        <w:pStyle w:val="2"/>
        <w:spacing w:before="0"/>
        <w:jc w:val="both"/>
        <w:rPr>
          <w:b w:val="0"/>
          <w:sz w:val="24"/>
          <w:szCs w:val="24"/>
          <w:lang w:eastAsia="ru-RU"/>
        </w:rPr>
      </w:pPr>
      <w:r w:rsidRPr="00166432">
        <w:rPr>
          <w:b w:val="0"/>
          <w:sz w:val="24"/>
          <w:szCs w:val="24"/>
          <w:lang w:eastAsia="ru-RU"/>
        </w:rPr>
        <w:t xml:space="preserve">Приложение № 2 – </w:t>
      </w:r>
      <w:r w:rsidR="00A0611F" w:rsidRPr="00166432">
        <w:rPr>
          <w:b w:val="0"/>
          <w:sz w:val="24"/>
          <w:szCs w:val="24"/>
          <w:lang w:eastAsia="ru-RU"/>
        </w:rPr>
        <w:t>Расчет стоимости видов работ.</w:t>
      </w:r>
    </w:p>
    <w:p w:rsidR="00AA77BC" w:rsidRPr="00166432" w:rsidRDefault="00AA77BC" w:rsidP="00166432">
      <w:pPr>
        <w:pStyle w:val="2"/>
        <w:spacing w:before="0"/>
        <w:jc w:val="both"/>
        <w:rPr>
          <w:b w:val="0"/>
          <w:sz w:val="24"/>
          <w:szCs w:val="24"/>
          <w:lang w:eastAsia="ru-RU"/>
        </w:rPr>
      </w:pPr>
      <w:r w:rsidRPr="00166432">
        <w:rPr>
          <w:b w:val="0"/>
          <w:sz w:val="24"/>
          <w:szCs w:val="24"/>
          <w:lang w:eastAsia="ru-RU"/>
        </w:rPr>
        <w:t>Приложение № 3 –</w:t>
      </w:r>
      <w:r w:rsidR="001134CF" w:rsidRPr="00166432">
        <w:rPr>
          <w:b w:val="0"/>
          <w:sz w:val="24"/>
          <w:szCs w:val="24"/>
          <w:lang w:eastAsia="ru-RU"/>
        </w:rPr>
        <w:t xml:space="preserve"> График производства работ</w:t>
      </w:r>
    </w:p>
    <w:p w:rsidR="00AA77BC" w:rsidRPr="00166432" w:rsidRDefault="00270908" w:rsidP="00166432">
      <w:pPr>
        <w:pStyle w:val="2"/>
        <w:spacing w:before="0"/>
        <w:jc w:val="both"/>
        <w:rPr>
          <w:b w:val="0"/>
          <w:sz w:val="24"/>
          <w:szCs w:val="24"/>
          <w:lang w:eastAsia="ru-RU"/>
        </w:rPr>
      </w:pPr>
      <w:r w:rsidRPr="00166432">
        <w:rPr>
          <w:b w:val="0"/>
          <w:sz w:val="24"/>
          <w:szCs w:val="24"/>
          <w:lang w:eastAsia="ru-RU"/>
        </w:rPr>
        <w:t xml:space="preserve">Приложение № </w:t>
      </w:r>
      <w:r w:rsidR="00AA77BC" w:rsidRPr="00166432">
        <w:rPr>
          <w:b w:val="0"/>
          <w:sz w:val="24"/>
          <w:szCs w:val="24"/>
          <w:lang w:eastAsia="ru-RU"/>
        </w:rPr>
        <w:t>4</w:t>
      </w:r>
      <w:r w:rsidR="000D22ED" w:rsidRPr="00166432">
        <w:rPr>
          <w:b w:val="0"/>
          <w:sz w:val="24"/>
          <w:szCs w:val="24"/>
          <w:lang w:eastAsia="ru-RU"/>
        </w:rPr>
        <w:t xml:space="preserve"> –</w:t>
      </w:r>
      <w:r w:rsidR="00166432">
        <w:rPr>
          <w:b w:val="0"/>
          <w:sz w:val="24"/>
          <w:szCs w:val="24"/>
          <w:lang w:eastAsia="ru-RU"/>
        </w:rPr>
        <w:t xml:space="preserve"> Штрафные санкции</w:t>
      </w:r>
    </w:p>
    <w:p w:rsidR="00B36F20" w:rsidRPr="00166432" w:rsidRDefault="00874599" w:rsidP="00190314">
      <w:pPr>
        <w:pStyle w:val="2"/>
        <w:overflowPunct w:val="0"/>
        <w:autoSpaceDN w:val="0"/>
        <w:adjustRightInd w:val="0"/>
        <w:spacing w:before="0"/>
        <w:jc w:val="both"/>
        <w:textAlignment w:val="baseline"/>
        <w:rPr>
          <w:b w:val="0"/>
          <w:sz w:val="24"/>
          <w:szCs w:val="24"/>
          <w:lang w:eastAsia="ru-RU"/>
        </w:rPr>
      </w:pPr>
      <w:r w:rsidRPr="00166432">
        <w:rPr>
          <w:b w:val="0"/>
          <w:sz w:val="24"/>
          <w:szCs w:val="24"/>
          <w:lang w:eastAsia="ru-RU"/>
        </w:rPr>
        <w:t xml:space="preserve">Приложение № 5 – </w:t>
      </w:r>
      <w:r w:rsidR="00166432" w:rsidRPr="00166432">
        <w:rPr>
          <w:b w:val="0"/>
          <w:sz w:val="24"/>
          <w:szCs w:val="24"/>
          <w:lang w:eastAsia="ru-RU"/>
        </w:rPr>
        <w:t>Талон нарушителя (шаблон для заполнения)</w:t>
      </w:r>
    </w:p>
    <w:p w:rsidR="00166432" w:rsidRDefault="00166432" w:rsidP="00166432">
      <w:pPr>
        <w:rPr>
          <w:lang w:eastAsia="ru-RU"/>
        </w:rPr>
      </w:pPr>
    </w:p>
    <w:p w:rsidR="003F084E" w:rsidRPr="00166432" w:rsidRDefault="003F084E" w:rsidP="00166432">
      <w:pPr>
        <w:rPr>
          <w:lang w:eastAsia="ru-RU"/>
        </w:rPr>
      </w:pPr>
    </w:p>
    <w:p w:rsidR="00381DA6" w:rsidRPr="002B3B46" w:rsidRDefault="00381DA6" w:rsidP="00166432">
      <w:pPr>
        <w:pStyle w:val="ac"/>
        <w:numPr>
          <w:ilvl w:val="0"/>
          <w:numId w:val="11"/>
        </w:numPr>
        <w:overflowPunct w:val="0"/>
        <w:autoSpaceDE w:val="0"/>
        <w:autoSpaceDN w:val="0"/>
        <w:adjustRightInd w:val="0"/>
        <w:spacing w:after="0"/>
        <w:ind w:left="0" w:firstLine="0"/>
        <w:jc w:val="center"/>
        <w:textAlignment w:val="baseline"/>
        <w:outlineLvl w:val="0"/>
        <w:rPr>
          <w:rFonts w:ascii="Times New Roman" w:eastAsia="Times New Roman" w:hAnsi="Times New Roman"/>
          <w:b/>
          <w:sz w:val="24"/>
          <w:szCs w:val="24"/>
          <w:lang w:eastAsia="ru-RU"/>
        </w:rPr>
      </w:pPr>
      <w:bookmarkStart w:id="72" w:name="_Toc386500178"/>
      <w:bookmarkStart w:id="73" w:name="_Toc386500997"/>
      <w:bookmarkStart w:id="74" w:name="_Toc386501569"/>
      <w:bookmarkStart w:id="75" w:name="_Toc386501651"/>
      <w:bookmarkStart w:id="76" w:name="_Toc386542804"/>
      <w:bookmarkStart w:id="77" w:name="_Toc390670734"/>
      <w:r w:rsidRPr="002B3B46">
        <w:rPr>
          <w:rFonts w:ascii="Times New Roman" w:eastAsia="Times New Roman" w:hAnsi="Times New Roman"/>
          <w:b/>
          <w:sz w:val="24"/>
          <w:szCs w:val="24"/>
          <w:lang w:eastAsia="ru-RU"/>
        </w:rPr>
        <w:lastRenderedPageBreak/>
        <w:t>АДРЕСА И БАНКОВСКИЕ РЕКВИЗИТЫ</w:t>
      </w:r>
      <w:bookmarkEnd w:id="72"/>
      <w:bookmarkEnd w:id="73"/>
      <w:bookmarkEnd w:id="74"/>
      <w:bookmarkEnd w:id="75"/>
      <w:bookmarkEnd w:id="76"/>
      <w:r w:rsidRPr="002B3B46">
        <w:rPr>
          <w:rFonts w:ascii="Times New Roman" w:eastAsia="Times New Roman" w:hAnsi="Times New Roman"/>
          <w:b/>
          <w:sz w:val="24"/>
          <w:szCs w:val="24"/>
          <w:lang w:eastAsia="ru-RU"/>
        </w:rPr>
        <w:t xml:space="preserve"> СТОРОН</w:t>
      </w:r>
      <w:bookmarkEnd w:id="77"/>
    </w:p>
    <w:p w:rsidR="00CF2B14" w:rsidRPr="002B3B46" w:rsidRDefault="00CF2B14" w:rsidP="00CF2B14">
      <w:pPr>
        <w:overflowPunct w:val="0"/>
        <w:autoSpaceDE w:val="0"/>
        <w:autoSpaceDN w:val="0"/>
        <w:adjustRightInd w:val="0"/>
        <w:spacing w:after="0" w:line="240" w:lineRule="auto"/>
        <w:textAlignment w:val="baseline"/>
        <w:rPr>
          <w:rFonts w:ascii="Times New Roman" w:eastAsia="Times New Roman" w:hAnsi="Times New Roman"/>
          <w:lang w:eastAsia="ru-RU"/>
        </w:rPr>
      </w:pPr>
    </w:p>
    <w:tbl>
      <w:tblPr>
        <w:tblW w:w="10412" w:type="dxa"/>
        <w:tblLayout w:type="fixed"/>
        <w:tblLook w:val="04A0" w:firstRow="1" w:lastRow="0" w:firstColumn="1" w:lastColumn="0" w:noHBand="0" w:noVBand="1"/>
      </w:tblPr>
      <w:tblGrid>
        <w:gridCol w:w="5495"/>
        <w:gridCol w:w="4917"/>
      </w:tblGrid>
      <w:tr w:rsidR="00AD2830" w:rsidRPr="002B3B46" w:rsidTr="00A406D3">
        <w:tc>
          <w:tcPr>
            <w:tcW w:w="5495" w:type="dxa"/>
          </w:tcPr>
          <w:p w:rsidR="00166432" w:rsidRDefault="00166432" w:rsidP="00F468A0">
            <w:pPr>
              <w:overflowPunct w:val="0"/>
              <w:autoSpaceDE w:val="0"/>
              <w:autoSpaceDN w:val="0"/>
              <w:adjustRightInd w:val="0"/>
              <w:spacing w:after="0" w:line="240" w:lineRule="auto"/>
              <w:textAlignment w:val="baseline"/>
              <w:rPr>
                <w:rFonts w:ascii="Times New Roman" w:eastAsia="Times New Roman" w:hAnsi="Times New Roman"/>
                <w:b/>
                <w:lang w:eastAsia="ru-RU"/>
              </w:rPr>
            </w:pPr>
          </w:p>
          <w:p w:rsidR="00CF2B14" w:rsidRPr="002B3B46" w:rsidRDefault="00510147" w:rsidP="00F468A0">
            <w:pPr>
              <w:overflowPunct w:val="0"/>
              <w:autoSpaceDE w:val="0"/>
              <w:autoSpaceDN w:val="0"/>
              <w:adjustRightInd w:val="0"/>
              <w:spacing w:after="0" w:line="240" w:lineRule="auto"/>
              <w:textAlignment w:val="baseline"/>
              <w:rPr>
                <w:rFonts w:ascii="Times New Roman" w:eastAsia="Times New Roman" w:hAnsi="Times New Roman"/>
                <w:b/>
                <w:lang w:eastAsia="ru-RU"/>
              </w:rPr>
            </w:pPr>
            <w:r w:rsidRPr="002B3B46">
              <w:rPr>
                <w:rFonts w:ascii="Times New Roman" w:eastAsia="Times New Roman" w:hAnsi="Times New Roman"/>
                <w:b/>
                <w:lang w:eastAsia="ru-RU"/>
              </w:rPr>
              <w:t>ЗАКАЗЧИК</w:t>
            </w:r>
            <w:r w:rsidR="00CF2B14" w:rsidRPr="002B3B46">
              <w:rPr>
                <w:rFonts w:ascii="Times New Roman" w:eastAsia="Times New Roman" w:hAnsi="Times New Roman"/>
                <w:b/>
                <w:lang w:eastAsia="ru-RU"/>
              </w:rPr>
              <w:t>:</w:t>
            </w:r>
          </w:p>
          <w:p w:rsidR="00547AB3" w:rsidRPr="002B3B46" w:rsidRDefault="00547AB3" w:rsidP="00F468A0">
            <w:pPr>
              <w:overflowPunct w:val="0"/>
              <w:autoSpaceDE w:val="0"/>
              <w:autoSpaceDN w:val="0"/>
              <w:adjustRightInd w:val="0"/>
              <w:spacing w:after="0" w:line="240" w:lineRule="auto"/>
              <w:textAlignment w:val="baseline"/>
              <w:rPr>
                <w:rFonts w:ascii="Times New Roman" w:eastAsia="Times New Roman" w:hAnsi="Times New Roman"/>
                <w:lang w:eastAsia="ru-RU"/>
              </w:rPr>
            </w:pPr>
          </w:p>
          <w:p w:rsidR="00B36F20" w:rsidRPr="00B36F20" w:rsidRDefault="00EF5DA2" w:rsidP="00B36F20">
            <w:pPr>
              <w:overflowPunct w:val="0"/>
              <w:autoSpaceDE w:val="0"/>
              <w:autoSpaceDN w:val="0"/>
              <w:adjustRightInd w:val="0"/>
              <w:spacing w:after="0" w:line="240" w:lineRule="auto"/>
              <w:textAlignment w:val="baseline"/>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АН</w:t>
            </w:r>
            <w:r w:rsidR="00B36F20" w:rsidRPr="00B36F20">
              <w:rPr>
                <w:rFonts w:ascii="Times New Roman" w:eastAsia="Times New Roman" w:hAnsi="Times New Roman"/>
                <w:b/>
                <w:sz w:val="24"/>
                <w:szCs w:val="24"/>
                <w:lang w:eastAsia="ru-RU"/>
              </w:rPr>
              <w:t xml:space="preserve"> ДО</w:t>
            </w:r>
            <w:r>
              <w:rPr>
                <w:rFonts w:ascii="Times New Roman" w:eastAsia="Times New Roman" w:hAnsi="Times New Roman"/>
                <w:b/>
                <w:sz w:val="24"/>
                <w:szCs w:val="24"/>
                <w:lang w:eastAsia="ru-RU"/>
              </w:rPr>
              <w:t>О</w:t>
            </w:r>
            <w:r w:rsidR="00B36F20" w:rsidRPr="00B36F20">
              <w:rPr>
                <w:rFonts w:ascii="Times New Roman" w:eastAsia="Times New Roman" w:hAnsi="Times New Roman"/>
                <w:b/>
                <w:sz w:val="24"/>
                <w:szCs w:val="24"/>
                <w:lang w:eastAsia="ru-RU"/>
              </w:rPr>
              <w:t xml:space="preserve"> «Алмазик»</w:t>
            </w:r>
          </w:p>
          <w:p w:rsidR="00B36F20" w:rsidRDefault="00B36F20" w:rsidP="00B36F20">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B36F20">
              <w:rPr>
                <w:rFonts w:ascii="Times New Roman" w:eastAsia="Times New Roman" w:hAnsi="Times New Roman"/>
                <w:sz w:val="24"/>
                <w:szCs w:val="24"/>
                <w:lang w:eastAsia="ru-RU"/>
              </w:rPr>
              <w:t>Юридический</w:t>
            </w:r>
            <w:r>
              <w:rPr>
                <w:rFonts w:ascii="Times New Roman" w:eastAsia="Times New Roman" w:hAnsi="Times New Roman"/>
                <w:sz w:val="24"/>
                <w:szCs w:val="24"/>
                <w:lang w:eastAsia="ru-RU"/>
              </w:rPr>
              <w:t xml:space="preserve"> и почтовый</w:t>
            </w:r>
            <w:r w:rsidRPr="00B36F20">
              <w:rPr>
                <w:rFonts w:ascii="Times New Roman" w:eastAsia="Times New Roman" w:hAnsi="Times New Roman"/>
                <w:sz w:val="24"/>
                <w:szCs w:val="24"/>
                <w:lang w:eastAsia="ru-RU"/>
              </w:rPr>
              <w:t xml:space="preserve"> адрес: РС (Я),</w:t>
            </w:r>
          </w:p>
          <w:p w:rsidR="00B36F20" w:rsidRPr="00B36F20" w:rsidRDefault="00B36F20" w:rsidP="00B36F20">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smartTag w:uri="urn:schemas-microsoft-com:office:smarttags" w:element="metricconverter">
              <w:smartTagPr>
                <w:attr w:name="ProductID" w:val="678174, г"/>
              </w:smartTagPr>
              <w:r w:rsidRPr="00B36F20">
                <w:rPr>
                  <w:rFonts w:ascii="Times New Roman" w:eastAsia="Times New Roman" w:hAnsi="Times New Roman"/>
                  <w:sz w:val="24"/>
                  <w:szCs w:val="24"/>
                  <w:lang w:eastAsia="ru-RU"/>
                </w:rPr>
                <w:t xml:space="preserve">678174, </w:t>
              </w:r>
              <w:proofErr w:type="spellStart"/>
              <w:r w:rsidRPr="00B36F20">
                <w:rPr>
                  <w:rFonts w:ascii="Times New Roman" w:eastAsia="Times New Roman" w:hAnsi="Times New Roman"/>
                  <w:sz w:val="24"/>
                  <w:szCs w:val="24"/>
                  <w:lang w:eastAsia="ru-RU"/>
                </w:rPr>
                <w:t>г</w:t>
              </w:r>
            </w:smartTag>
            <w:r w:rsidRPr="00B36F20">
              <w:rPr>
                <w:rFonts w:ascii="Times New Roman" w:eastAsia="Times New Roman" w:hAnsi="Times New Roman"/>
                <w:sz w:val="24"/>
                <w:szCs w:val="24"/>
                <w:lang w:eastAsia="ru-RU"/>
              </w:rPr>
              <w:t>.Мирный</w:t>
            </w:r>
            <w:proofErr w:type="spellEnd"/>
            <w:r w:rsidRPr="00B36F20">
              <w:rPr>
                <w:rFonts w:ascii="Times New Roman" w:eastAsia="Times New Roman" w:hAnsi="Times New Roman"/>
                <w:sz w:val="24"/>
                <w:szCs w:val="24"/>
                <w:lang w:eastAsia="ru-RU"/>
              </w:rPr>
              <w:t>, ул. Ленина, д. 14 «А»</w:t>
            </w:r>
          </w:p>
          <w:p w:rsidR="00B36F20" w:rsidRPr="00B36F20" w:rsidRDefault="00B36F20" w:rsidP="00B36F20">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B36F20">
              <w:rPr>
                <w:rFonts w:ascii="Times New Roman" w:eastAsia="Times New Roman" w:hAnsi="Times New Roman"/>
                <w:sz w:val="24"/>
                <w:szCs w:val="24"/>
                <w:lang w:eastAsia="ru-RU"/>
              </w:rPr>
              <w:t xml:space="preserve">Телефон / Факс: </w:t>
            </w:r>
            <w:r w:rsidR="00166432">
              <w:rPr>
                <w:rFonts w:ascii="Times New Roman" w:eastAsia="Times New Roman" w:hAnsi="Times New Roman"/>
                <w:sz w:val="24"/>
                <w:szCs w:val="24"/>
                <w:lang w:eastAsia="ru-RU"/>
              </w:rPr>
              <w:t>(</w:t>
            </w:r>
            <w:r w:rsidRPr="00B36F20">
              <w:rPr>
                <w:rFonts w:ascii="Times New Roman" w:eastAsia="Times New Roman" w:hAnsi="Times New Roman"/>
                <w:sz w:val="24"/>
                <w:szCs w:val="24"/>
                <w:lang w:eastAsia="ru-RU"/>
              </w:rPr>
              <w:t>841136</w:t>
            </w:r>
            <w:r w:rsidR="00166432">
              <w:rPr>
                <w:rFonts w:ascii="Times New Roman" w:eastAsia="Times New Roman" w:hAnsi="Times New Roman"/>
                <w:sz w:val="24"/>
                <w:szCs w:val="24"/>
                <w:lang w:eastAsia="ru-RU"/>
              </w:rPr>
              <w:t xml:space="preserve">) 9-05-27, </w:t>
            </w:r>
            <w:r w:rsidRPr="00B36F20">
              <w:rPr>
                <w:rFonts w:ascii="Times New Roman" w:eastAsia="Times New Roman" w:hAnsi="Times New Roman"/>
                <w:sz w:val="24"/>
                <w:szCs w:val="24"/>
                <w:lang w:eastAsia="ru-RU"/>
              </w:rPr>
              <w:t>9-06-67</w:t>
            </w:r>
          </w:p>
          <w:p w:rsidR="00B36F20" w:rsidRPr="00B36F20" w:rsidRDefault="00B36F20" w:rsidP="00B36F20">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B36F20">
              <w:rPr>
                <w:rFonts w:ascii="Times New Roman" w:eastAsia="Times New Roman" w:hAnsi="Times New Roman"/>
                <w:sz w:val="24"/>
                <w:szCs w:val="24"/>
                <w:lang w:eastAsia="ru-RU"/>
              </w:rPr>
              <w:t>Расчетный счет № 40703810476030000071</w:t>
            </w:r>
          </w:p>
          <w:p w:rsidR="00166432" w:rsidRDefault="00166432" w:rsidP="00B36F20">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166432">
              <w:rPr>
                <w:rFonts w:ascii="Times New Roman" w:eastAsia="Times New Roman" w:hAnsi="Times New Roman"/>
                <w:sz w:val="24"/>
                <w:szCs w:val="24"/>
                <w:lang w:eastAsia="ru-RU"/>
              </w:rPr>
              <w:t xml:space="preserve">Якутское отделение № 8603 Байкальского банка ОАО «Сбербанк России» г. Якутск </w:t>
            </w:r>
          </w:p>
          <w:p w:rsidR="00B36F20" w:rsidRPr="00B36F20" w:rsidRDefault="00B36F20" w:rsidP="00B36F20">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roofErr w:type="spellStart"/>
            <w:r w:rsidRPr="00B36F20">
              <w:rPr>
                <w:rFonts w:ascii="Times New Roman" w:eastAsia="Times New Roman" w:hAnsi="Times New Roman"/>
                <w:sz w:val="24"/>
                <w:szCs w:val="24"/>
                <w:lang w:eastAsia="ru-RU"/>
              </w:rPr>
              <w:t>кор</w:t>
            </w:r>
            <w:proofErr w:type="spellEnd"/>
            <w:r w:rsidRPr="00B36F20">
              <w:rPr>
                <w:rFonts w:ascii="Times New Roman" w:eastAsia="Times New Roman" w:hAnsi="Times New Roman"/>
                <w:sz w:val="24"/>
                <w:szCs w:val="24"/>
                <w:lang w:eastAsia="ru-RU"/>
              </w:rPr>
              <w:t>/счет 30101810400000000609</w:t>
            </w:r>
          </w:p>
          <w:p w:rsidR="00B36F20" w:rsidRPr="00B36F20" w:rsidRDefault="00B36F20" w:rsidP="00B36F20">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B36F20">
              <w:rPr>
                <w:rFonts w:ascii="Times New Roman" w:eastAsia="Times New Roman" w:hAnsi="Times New Roman"/>
                <w:sz w:val="24"/>
                <w:szCs w:val="24"/>
                <w:lang w:eastAsia="ru-RU"/>
              </w:rPr>
              <w:t>БИК  049805609, ИНН 1433025906</w:t>
            </w:r>
          </w:p>
          <w:p w:rsidR="00B36F20" w:rsidRPr="00B36F20" w:rsidRDefault="00B36F20" w:rsidP="00B36F20">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B36F20">
              <w:rPr>
                <w:rFonts w:ascii="Times New Roman" w:eastAsia="Times New Roman" w:hAnsi="Times New Roman"/>
                <w:sz w:val="24"/>
                <w:szCs w:val="24"/>
                <w:lang w:eastAsia="ru-RU"/>
              </w:rPr>
              <w:t>КПП 143301001</w:t>
            </w:r>
          </w:p>
          <w:p w:rsidR="00AA0B0C" w:rsidRPr="002B3B46" w:rsidRDefault="00AA0B0C" w:rsidP="00AA0B0C">
            <w:pPr>
              <w:overflowPunct w:val="0"/>
              <w:autoSpaceDE w:val="0"/>
              <w:autoSpaceDN w:val="0"/>
              <w:adjustRightInd w:val="0"/>
              <w:spacing w:after="0" w:line="240" w:lineRule="auto"/>
              <w:textAlignment w:val="baseline"/>
              <w:rPr>
                <w:rFonts w:ascii="Times New Roman" w:eastAsia="Times New Roman" w:hAnsi="Times New Roman"/>
                <w:bCs/>
                <w:lang w:eastAsia="ru-RU"/>
              </w:rPr>
            </w:pPr>
          </w:p>
        </w:tc>
        <w:tc>
          <w:tcPr>
            <w:tcW w:w="4917" w:type="dxa"/>
          </w:tcPr>
          <w:p w:rsidR="00166432" w:rsidRDefault="00166432" w:rsidP="00F468A0">
            <w:pPr>
              <w:overflowPunct w:val="0"/>
              <w:autoSpaceDE w:val="0"/>
              <w:autoSpaceDN w:val="0"/>
              <w:adjustRightInd w:val="0"/>
              <w:spacing w:after="0" w:line="240" w:lineRule="auto"/>
              <w:textAlignment w:val="baseline"/>
              <w:rPr>
                <w:rFonts w:ascii="Times New Roman" w:eastAsia="Times New Roman" w:hAnsi="Times New Roman"/>
                <w:b/>
                <w:lang w:eastAsia="ru-RU"/>
              </w:rPr>
            </w:pPr>
          </w:p>
          <w:p w:rsidR="00CF2B14" w:rsidRPr="002B3B46" w:rsidRDefault="00510147" w:rsidP="00F468A0">
            <w:pPr>
              <w:overflowPunct w:val="0"/>
              <w:autoSpaceDE w:val="0"/>
              <w:autoSpaceDN w:val="0"/>
              <w:adjustRightInd w:val="0"/>
              <w:spacing w:after="0" w:line="240" w:lineRule="auto"/>
              <w:textAlignment w:val="baseline"/>
              <w:rPr>
                <w:rFonts w:ascii="Times New Roman" w:eastAsia="Times New Roman" w:hAnsi="Times New Roman"/>
                <w:b/>
                <w:lang w:eastAsia="ru-RU"/>
              </w:rPr>
            </w:pPr>
            <w:r w:rsidRPr="002B3B46">
              <w:rPr>
                <w:rFonts w:ascii="Times New Roman" w:eastAsia="Times New Roman" w:hAnsi="Times New Roman"/>
                <w:b/>
                <w:lang w:eastAsia="ru-RU"/>
              </w:rPr>
              <w:t>ПОДРЯДЧИК</w:t>
            </w:r>
            <w:r w:rsidR="00CF2B14" w:rsidRPr="002B3B46">
              <w:rPr>
                <w:rFonts w:ascii="Times New Roman" w:eastAsia="Times New Roman" w:hAnsi="Times New Roman"/>
                <w:b/>
                <w:lang w:eastAsia="ru-RU"/>
              </w:rPr>
              <w:t>:</w:t>
            </w:r>
          </w:p>
          <w:p w:rsidR="00547AB3" w:rsidRPr="002B3B46" w:rsidRDefault="00547AB3" w:rsidP="00F468A0">
            <w:pPr>
              <w:overflowPunct w:val="0"/>
              <w:autoSpaceDE w:val="0"/>
              <w:autoSpaceDN w:val="0"/>
              <w:adjustRightInd w:val="0"/>
              <w:spacing w:after="0" w:line="240" w:lineRule="auto"/>
              <w:textAlignment w:val="baseline"/>
              <w:rPr>
                <w:rFonts w:ascii="Times New Roman" w:eastAsia="Times New Roman" w:hAnsi="Times New Roman"/>
                <w:lang w:eastAsia="ru-RU"/>
              </w:rPr>
            </w:pPr>
          </w:p>
          <w:p w:rsidR="00CF2B14" w:rsidRPr="002B3B46" w:rsidRDefault="00CF2B14" w:rsidP="00167EA9">
            <w:pPr>
              <w:tabs>
                <w:tab w:val="left" w:pos="5387"/>
              </w:tabs>
              <w:spacing w:after="0" w:line="240" w:lineRule="auto"/>
              <w:rPr>
                <w:rFonts w:ascii="Times New Roman" w:eastAsia="Times New Roman" w:hAnsi="Times New Roman"/>
                <w:lang w:eastAsia="ru-RU"/>
              </w:rPr>
            </w:pPr>
          </w:p>
        </w:tc>
      </w:tr>
      <w:tr w:rsidR="00EF5DA2" w:rsidRPr="002B3B46" w:rsidTr="00E32AEC">
        <w:trPr>
          <w:trHeight w:val="1907"/>
        </w:trPr>
        <w:tc>
          <w:tcPr>
            <w:tcW w:w="5495" w:type="dxa"/>
          </w:tcPr>
          <w:p w:rsidR="00EF5DA2" w:rsidRPr="009028EF" w:rsidRDefault="00EF5DA2" w:rsidP="00175EC5">
            <w:pPr>
              <w:overflowPunct w:val="0"/>
              <w:autoSpaceDE w:val="0"/>
              <w:autoSpaceDN w:val="0"/>
              <w:adjustRightInd w:val="0"/>
              <w:spacing w:after="0" w:line="240" w:lineRule="auto"/>
              <w:textAlignment w:val="baseline"/>
              <w:rPr>
                <w:rFonts w:ascii="Times New Roman" w:eastAsia="Times New Roman" w:hAnsi="Times New Roman"/>
                <w:b/>
                <w:sz w:val="24"/>
                <w:szCs w:val="24"/>
                <w:lang w:eastAsia="ru-RU"/>
              </w:rPr>
            </w:pPr>
          </w:p>
          <w:p w:rsidR="00EF5DA2" w:rsidRPr="009028EF" w:rsidRDefault="00EF5DA2" w:rsidP="00175EC5">
            <w:pPr>
              <w:overflowPunct w:val="0"/>
              <w:autoSpaceDE w:val="0"/>
              <w:autoSpaceDN w:val="0"/>
              <w:adjustRightInd w:val="0"/>
              <w:spacing w:after="0" w:line="240" w:lineRule="auto"/>
              <w:textAlignment w:val="baseline"/>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Исполнительный директор</w:t>
            </w:r>
            <w:r w:rsidRPr="009028EF">
              <w:rPr>
                <w:rFonts w:ascii="Times New Roman" w:eastAsia="Times New Roman" w:hAnsi="Times New Roman"/>
                <w:b/>
                <w:sz w:val="24"/>
                <w:szCs w:val="24"/>
                <w:lang w:eastAsia="ru-RU"/>
              </w:rPr>
              <w:t xml:space="preserve"> </w:t>
            </w:r>
            <w:r>
              <w:rPr>
                <w:rFonts w:ascii="Times New Roman" w:eastAsia="Times New Roman" w:hAnsi="Times New Roman"/>
                <w:b/>
                <w:sz w:val="24"/>
                <w:szCs w:val="24"/>
                <w:lang w:eastAsia="ru-RU"/>
              </w:rPr>
              <w:t xml:space="preserve">                                 </w:t>
            </w:r>
          </w:p>
          <w:p w:rsidR="00EF5DA2" w:rsidRPr="009028EF" w:rsidRDefault="00EF5DA2" w:rsidP="00175EC5">
            <w:pPr>
              <w:overflowPunct w:val="0"/>
              <w:autoSpaceDE w:val="0"/>
              <w:autoSpaceDN w:val="0"/>
              <w:adjustRightInd w:val="0"/>
              <w:spacing w:after="0" w:line="240" w:lineRule="auto"/>
              <w:textAlignment w:val="baseline"/>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АН ДОО «Алмазик»</w:t>
            </w:r>
          </w:p>
          <w:p w:rsidR="00EF5DA2" w:rsidRPr="009028EF" w:rsidRDefault="00EF5DA2" w:rsidP="00175EC5">
            <w:pPr>
              <w:overflowPunct w:val="0"/>
              <w:autoSpaceDE w:val="0"/>
              <w:autoSpaceDN w:val="0"/>
              <w:adjustRightInd w:val="0"/>
              <w:spacing w:after="0" w:line="240" w:lineRule="auto"/>
              <w:textAlignment w:val="baseline"/>
              <w:rPr>
                <w:rFonts w:ascii="Times New Roman" w:eastAsia="Times New Roman" w:hAnsi="Times New Roman"/>
                <w:b/>
                <w:sz w:val="24"/>
                <w:szCs w:val="24"/>
                <w:lang w:eastAsia="ru-RU"/>
              </w:rPr>
            </w:pPr>
          </w:p>
          <w:p w:rsidR="00EF5DA2" w:rsidRPr="009028EF" w:rsidRDefault="00EF5DA2" w:rsidP="00175EC5">
            <w:pPr>
              <w:overflowPunct w:val="0"/>
              <w:autoSpaceDE w:val="0"/>
              <w:autoSpaceDN w:val="0"/>
              <w:adjustRightInd w:val="0"/>
              <w:spacing w:after="0" w:line="240" w:lineRule="auto"/>
              <w:textAlignment w:val="baseline"/>
              <w:rPr>
                <w:rFonts w:ascii="Times New Roman" w:eastAsia="Times New Roman" w:hAnsi="Times New Roman"/>
                <w:b/>
                <w:sz w:val="24"/>
                <w:szCs w:val="24"/>
                <w:lang w:eastAsia="ru-RU"/>
              </w:rPr>
            </w:pPr>
            <w:r w:rsidRPr="009028EF">
              <w:rPr>
                <w:rFonts w:ascii="Times New Roman" w:eastAsia="Times New Roman" w:hAnsi="Times New Roman"/>
                <w:b/>
                <w:sz w:val="24"/>
                <w:szCs w:val="24"/>
                <w:lang w:eastAsia="ru-RU"/>
              </w:rPr>
              <w:t>_____</w:t>
            </w:r>
            <w:r>
              <w:rPr>
                <w:rFonts w:ascii="Times New Roman" w:eastAsia="Times New Roman" w:hAnsi="Times New Roman"/>
                <w:b/>
                <w:sz w:val="24"/>
                <w:szCs w:val="24"/>
                <w:lang w:eastAsia="ru-RU"/>
              </w:rPr>
              <w:t>___</w:t>
            </w:r>
            <w:r w:rsidRPr="009028EF">
              <w:rPr>
                <w:rFonts w:ascii="Times New Roman" w:eastAsia="Times New Roman" w:hAnsi="Times New Roman"/>
                <w:b/>
                <w:sz w:val="24"/>
                <w:szCs w:val="24"/>
                <w:lang w:eastAsia="ru-RU"/>
              </w:rPr>
              <w:t xml:space="preserve">____________ </w:t>
            </w:r>
            <w:r>
              <w:rPr>
                <w:rFonts w:ascii="Times New Roman" w:eastAsia="Times New Roman" w:hAnsi="Times New Roman"/>
                <w:b/>
                <w:sz w:val="24"/>
                <w:szCs w:val="24"/>
                <w:lang w:eastAsia="ru-RU"/>
              </w:rPr>
              <w:t>С</w:t>
            </w:r>
            <w:r w:rsidRPr="009028EF">
              <w:rPr>
                <w:rFonts w:ascii="Times New Roman" w:eastAsia="Times New Roman" w:hAnsi="Times New Roman"/>
                <w:b/>
                <w:sz w:val="24"/>
                <w:szCs w:val="24"/>
                <w:lang w:eastAsia="ru-RU"/>
              </w:rPr>
              <w:t>.</w:t>
            </w:r>
            <w:r>
              <w:rPr>
                <w:rFonts w:ascii="Times New Roman" w:eastAsia="Times New Roman" w:hAnsi="Times New Roman"/>
                <w:b/>
                <w:sz w:val="24"/>
                <w:szCs w:val="24"/>
                <w:lang w:eastAsia="ru-RU"/>
              </w:rPr>
              <w:t>Ю</w:t>
            </w:r>
            <w:r w:rsidRPr="009028EF">
              <w:rPr>
                <w:rFonts w:ascii="Times New Roman" w:eastAsia="Times New Roman" w:hAnsi="Times New Roman"/>
                <w:b/>
                <w:sz w:val="24"/>
                <w:szCs w:val="24"/>
                <w:lang w:eastAsia="ru-RU"/>
              </w:rPr>
              <w:t xml:space="preserve">. </w:t>
            </w:r>
            <w:r>
              <w:rPr>
                <w:rFonts w:ascii="Times New Roman" w:eastAsia="Times New Roman" w:hAnsi="Times New Roman"/>
                <w:b/>
                <w:sz w:val="24"/>
                <w:szCs w:val="24"/>
                <w:lang w:eastAsia="ru-RU"/>
              </w:rPr>
              <w:t>Александров</w:t>
            </w:r>
            <w:r w:rsidRPr="009028EF">
              <w:rPr>
                <w:rFonts w:ascii="Times New Roman" w:eastAsia="Times New Roman" w:hAnsi="Times New Roman"/>
                <w:b/>
                <w:sz w:val="24"/>
                <w:szCs w:val="24"/>
                <w:lang w:eastAsia="ru-RU"/>
              </w:rPr>
              <w:t xml:space="preserve"> </w:t>
            </w:r>
          </w:p>
          <w:p w:rsidR="00EF5DA2" w:rsidRPr="009028EF" w:rsidRDefault="00EF5DA2" w:rsidP="00175EC5">
            <w:pPr>
              <w:overflowPunct w:val="0"/>
              <w:autoSpaceDE w:val="0"/>
              <w:autoSpaceDN w:val="0"/>
              <w:adjustRightInd w:val="0"/>
              <w:spacing w:after="0" w:line="240" w:lineRule="auto"/>
              <w:textAlignment w:val="baseline"/>
              <w:rPr>
                <w:rFonts w:ascii="Times New Roman" w:eastAsia="Times New Roman" w:hAnsi="Times New Roman"/>
                <w:sz w:val="16"/>
                <w:szCs w:val="16"/>
                <w:lang w:eastAsia="ru-RU"/>
              </w:rPr>
            </w:pPr>
            <w:r w:rsidRPr="009028EF">
              <w:rPr>
                <w:rFonts w:ascii="Times New Roman" w:eastAsia="Times New Roman" w:hAnsi="Times New Roman"/>
                <w:sz w:val="16"/>
                <w:szCs w:val="16"/>
                <w:lang w:eastAsia="ru-RU"/>
              </w:rPr>
              <w:t>МП</w:t>
            </w:r>
          </w:p>
        </w:tc>
        <w:tc>
          <w:tcPr>
            <w:tcW w:w="4917" w:type="dxa"/>
          </w:tcPr>
          <w:p w:rsidR="00EF5DA2" w:rsidRPr="002B3B46" w:rsidRDefault="00EF5DA2" w:rsidP="00F468A0">
            <w:pPr>
              <w:overflowPunct w:val="0"/>
              <w:autoSpaceDE w:val="0"/>
              <w:autoSpaceDN w:val="0"/>
              <w:adjustRightInd w:val="0"/>
              <w:spacing w:after="0" w:line="240" w:lineRule="auto"/>
              <w:textAlignment w:val="baseline"/>
              <w:rPr>
                <w:rFonts w:ascii="Times New Roman" w:eastAsia="Times New Roman" w:hAnsi="Times New Roman"/>
                <w:b/>
                <w:sz w:val="24"/>
                <w:szCs w:val="24"/>
                <w:lang w:eastAsia="ru-RU"/>
              </w:rPr>
            </w:pPr>
          </w:p>
          <w:p w:rsidR="00EF5DA2" w:rsidRPr="002B3B46" w:rsidRDefault="00EF5DA2" w:rsidP="00F468A0">
            <w:pPr>
              <w:overflowPunct w:val="0"/>
              <w:autoSpaceDE w:val="0"/>
              <w:autoSpaceDN w:val="0"/>
              <w:adjustRightInd w:val="0"/>
              <w:spacing w:after="0" w:line="240" w:lineRule="auto"/>
              <w:textAlignment w:val="baseline"/>
              <w:rPr>
                <w:rFonts w:ascii="Times New Roman" w:eastAsia="Times New Roman" w:hAnsi="Times New Roman"/>
                <w:b/>
                <w:sz w:val="24"/>
                <w:szCs w:val="24"/>
                <w:lang w:eastAsia="ru-RU"/>
              </w:rPr>
            </w:pPr>
          </w:p>
          <w:p w:rsidR="00EF5DA2" w:rsidRPr="002B3B46" w:rsidRDefault="00EF5DA2" w:rsidP="00167EA9">
            <w:pPr>
              <w:overflowPunct w:val="0"/>
              <w:autoSpaceDE w:val="0"/>
              <w:autoSpaceDN w:val="0"/>
              <w:adjustRightInd w:val="0"/>
              <w:spacing w:after="0" w:line="240" w:lineRule="auto"/>
              <w:textAlignment w:val="baseline"/>
              <w:rPr>
                <w:rFonts w:ascii="Times New Roman" w:eastAsia="Times New Roman" w:hAnsi="Times New Roman"/>
                <w:b/>
                <w:sz w:val="24"/>
                <w:szCs w:val="24"/>
                <w:lang w:eastAsia="ru-RU"/>
              </w:rPr>
            </w:pPr>
          </w:p>
        </w:tc>
      </w:tr>
    </w:tbl>
    <w:p w:rsidR="00D6180F" w:rsidRDefault="00D6180F" w:rsidP="00E32AEC">
      <w:pPr>
        <w:rPr>
          <w:rFonts w:ascii="Times New Roman" w:hAnsi="Times New Roman"/>
        </w:rPr>
      </w:pPr>
    </w:p>
    <w:p w:rsidR="00277ED2" w:rsidRDefault="00277ED2" w:rsidP="00E32AEC">
      <w:pPr>
        <w:rPr>
          <w:rFonts w:ascii="Times New Roman" w:hAnsi="Times New Roman"/>
        </w:rPr>
      </w:pPr>
    </w:p>
    <w:p w:rsidR="00277ED2" w:rsidRDefault="00277ED2" w:rsidP="00E32AEC">
      <w:pPr>
        <w:rPr>
          <w:rFonts w:ascii="Times New Roman" w:hAnsi="Times New Roman"/>
        </w:rPr>
      </w:pPr>
    </w:p>
    <w:p w:rsidR="00277ED2" w:rsidRDefault="00277ED2" w:rsidP="00E32AEC">
      <w:pPr>
        <w:rPr>
          <w:rFonts w:ascii="Times New Roman" w:hAnsi="Times New Roman"/>
        </w:rPr>
      </w:pPr>
    </w:p>
    <w:p w:rsidR="00277ED2" w:rsidRDefault="00277ED2" w:rsidP="00E32AEC">
      <w:pPr>
        <w:rPr>
          <w:rFonts w:ascii="Times New Roman" w:hAnsi="Times New Roman"/>
        </w:rPr>
      </w:pPr>
    </w:p>
    <w:p w:rsidR="00275E27" w:rsidRDefault="00275E27" w:rsidP="00E32AEC">
      <w:pPr>
        <w:rPr>
          <w:rFonts w:ascii="Times New Roman" w:hAnsi="Times New Roman"/>
        </w:rPr>
      </w:pPr>
    </w:p>
    <w:p w:rsidR="00275E27" w:rsidRDefault="00275E27" w:rsidP="00E32AEC">
      <w:pPr>
        <w:rPr>
          <w:rFonts w:ascii="Times New Roman" w:hAnsi="Times New Roman"/>
        </w:rPr>
      </w:pPr>
    </w:p>
    <w:p w:rsidR="00275E27" w:rsidRDefault="00275E27" w:rsidP="00E32AEC">
      <w:pPr>
        <w:rPr>
          <w:rFonts w:ascii="Times New Roman" w:hAnsi="Times New Roman"/>
        </w:rPr>
      </w:pPr>
    </w:p>
    <w:p w:rsidR="00275E27" w:rsidRDefault="00275E27" w:rsidP="00E32AEC">
      <w:pPr>
        <w:rPr>
          <w:rFonts w:ascii="Times New Roman" w:hAnsi="Times New Roman"/>
        </w:rPr>
      </w:pPr>
    </w:p>
    <w:p w:rsidR="00275E27" w:rsidRDefault="00275E27" w:rsidP="00E32AEC">
      <w:pPr>
        <w:rPr>
          <w:rFonts w:ascii="Times New Roman" w:hAnsi="Times New Roman"/>
        </w:rPr>
      </w:pPr>
    </w:p>
    <w:tbl>
      <w:tblPr>
        <w:tblW w:w="0" w:type="auto"/>
        <w:tblInd w:w="392" w:type="dxa"/>
        <w:tblLook w:val="00A0" w:firstRow="1" w:lastRow="0" w:firstColumn="1" w:lastColumn="0" w:noHBand="0" w:noVBand="0"/>
      </w:tblPr>
      <w:tblGrid>
        <w:gridCol w:w="5205"/>
        <w:gridCol w:w="4609"/>
      </w:tblGrid>
      <w:tr w:rsidR="00277ED2" w:rsidRPr="00CA4A75" w:rsidTr="00275E27">
        <w:tc>
          <w:tcPr>
            <w:tcW w:w="5205" w:type="dxa"/>
          </w:tcPr>
          <w:p w:rsidR="00277ED2" w:rsidRPr="00CA4A75" w:rsidRDefault="00277ED2" w:rsidP="00275E27">
            <w:pPr>
              <w:spacing w:after="0" w:line="240" w:lineRule="auto"/>
              <w:rPr>
                <w:b/>
              </w:rPr>
            </w:pPr>
          </w:p>
        </w:tc>
        <w:tc>
          <w:tcPr>
            <w:tcW w:w="4609" w:type="dxa"/>
          </w:tcPr>
          <w:p w:rsidR="00277ED2" w:rsidRPr="00CA4A75" w:rsidRDefault="00277ED2" w:rsidP="006276EC">
            <w:pPr>
              <w:widowControl w:val="0"/>
              <w:shd w:val="clear" w:color="auto" w:fill="FFFFFF"/>
              <w:autoSpaceDE w:val="0"/>
              <w:autoSpaceDN w:val="0"/>
              <w:adjustRightInd w:val="0"/>
              <w:spacing w:after="0" w:line="240" w:lineRule="auto"/>
              <w:rPr>
                <w:rFonts w:ascii="Times New Roman" w:hAnsi="Times New Roman"/>
                <w:b/>
                <w:bCs/>
                <w:spacing w:val="-7"/>
                <w:sz w:val="24"/>
                <w:szCs w:val="24"/>
              </w:rPr>
            </w:pPr>
          </w:p>
        </w:tc>
      </w:tr>
    </w:tbl>
    <w:p w:rsidR="00277ED2" w:rsidRPr="00AD2830" w:rsidRDefault="00277ED2" w:rsidP="00E32AEC">
      <w:pPr>
        <w:rPr>
          <w:rFonts w:ascii="Times New Roman" w:hAnsi="Times New Roman"/>
        </w:rPr>
      </w:pPr>
    </w:p>
    <w:sectPr w:rsidR="00277ED2" w:rsidRPr="00AD2830" w:rsidSect="003F084E">
      <w:footerReference w:type="default" r:id="rId8"/>
      <w:pgSz w:w="11906" w:h="16838"/>
      <w:pgMar w:top="567" w:right="566" w:bottom="56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0264" w:rsidRDefault="00040264" w:rsidP="00BD456B">
      <w:pPr>
        <w:spacing w:after="0" w:line="240" w:lineRule="auto"/>
      </w:pPr>
      <w:r>
        <w:separator/>
      </w:r>
    </w:p>
  </w:endnote>
  <w:endnote w:type="continuationSeparator" w:id="0">
    <w:p w:rsidR="00040264" w:rsidRDefault="00040264" w:rsidP="00BD45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22825417"/>
      <w:docPartObj>
        <w:docPartGallery w:val="Page Numbers (Bottom of Page)"/>
        <w:docPartUnique/>
      </w:docPartObj>
    </w:sdtPr>
    <w:sdtEndPr/>
    <w:sdtContent>
      <w:p w:rsidR="005C1CE1" w:rsidRDefault="005C1CE1">
        <w:pPr>
          <w:pStyle w:val="af4"/>
          <w:jc w:val="right"/>
        </w:pPr>
        <w:r>
          <w:fldChar w:fldCharType="begin"/>
        </w:r>
        <w:r>
          <w:instrText>PAGE   \* MERGEFORMAT</w:instrText>
        </w:r>
        <w:r>
          <w:fldChar w:fldCharType="separate"/>
        </w:r>
        <w:r w:rsidR="00CF1911">
          <w:rPr>
            <w:noProof/>
          </w:rPr>
          <w:t>14</w:t>
        </w:r>
        <w:r>
          <w:fldChar w:fldCharType="end"/>
        </w:r>
      </w:p>
    </w:sdtContent>
  </w:sdt>
  <w:p w:rsidR="005C1CE1" w:rsidRDefault="005C1CE1">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0264" w:rsidRDefault="00040264" w:rsidP="00BD456B">
      <w:pPr>
        <w:spacing w:after="0" w:line="240" w:lineRule="auto"/>
      </w:pPr>
      <w:r>
        <w:separator/>
      </w:r>
    </w:p>
  </w:footnote>
  <w:footnote w:type="continuationSeparator" w:id="0">
    <w:p w:rsidR="00040264" w:rsidRDefault="00040264" w:rsidP="00BD456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7"/>
    <w:lvl w:ilvl="0">
      <w:start w:val="1"/>
      <w:numFmt w:val="decimal"/>
      <w:lvlText w:val="%1."/>
      <w:lvlJc w:val="left"/>
      <w:pPr>
        <w:tabs>
          <w:tab w:val="num" w:pos="720"/>
        </w:tabs>
        <w:ind w:left="720" w:hanging="360"/>
      </w:pPr>
    </w:lvl>
  </w:abstractNum>
  <w:abstractNum w:abstractNumId="1" w15:restartNumberingAfterBreak="0">
    <w:nsid w:val="00000009"/>
    <w:multiLevelType w:val="multilevel"/>
    <w:tmpl w:val="00000009"/>
    <w:name w:val="WW8Num9"/>
    <w:lvl w:ilvl="0">
      <w:start w:val="5"/>
      <w:numFmt w:val="decimal"/>
      <w:lvlText w:val="%1."/>
      <w:lvlJc w:val="left"/>
      <w:pPr>
        <w:tabs>
          <w:tab w:val="num" w:pos="360"/>
        </w:tabs>
        <w:ind w:left="360" w:hanging="360"/>
      </w:pPr>
    </w:lvl>
    <w:lvl w:ilvl="1">
      <w:start w:val="1"/>
      <w:numFmt w:val="decimal"/>
      <w:lvlText w:val="%1.%2."/>
      <w:lvlJc w:val="left"/>
      <w:pPr>
        <w:tabs>
          <w:tab w:val="num" w:pos="786"/>
        </w:tabs>
        <w:ind w:left="786" w:hanging="360"/>
      </w:pPr>
    </w:lvl>
    <w:lvl w:ilvl="2">
      <w:start w:val="1"/>
      <w:numFmt w:val="decimal"/>
      <w:lvlText w:val="%1.%2.%3."/>
      <w:lvlJc w:val="left"/>
      <w:pPr>
        <w:tabs>
          <w:tab w:val="num" w:pos="1570"/>
        </w:tabs>
        <w:ind w:left="1570" w:hanging="720"/>
      </w:pPr>
    </w:lvl>
    <w:lvl w:ilvl="3">
      <w:start w:val="1"/>
      <w:numFmt w:val="decimal"/>
      <w:lvlText w:val="%1.%2.%3.%4."/>
      <w:lvlJc w:val="left"/>
      <w:pPr>
        <w:tabs>
          <w:tab w:val="num" w:pos="1995"/>
        </w:tabs>
        <w:ind w:left="1995" w:hanging="720"/>
      </w:pPr>
    </w:lvl>
    <w:lvl w:ilvl="4">
      <w:start w:val="1"/>
      <w:numFmt w:val="decimal"/>
      <w:lvlText w:val="%1.%2.%3.%4.%5."/>
      <w:lvlJc w:val="left"/>
      <w:pPr>
        <w:tabs>
          <w:tab w:val="num" w:pos="2780"/>
        </w:tabs>
        <w:ind w:left="2780" w:hanging="1080"/>
      </w:pPr>
    </w:lvl>
    <w:lvl w:ilvl="5">
      <w:start w:val="1"/>
      <w:numFmt w:val="decimal"/>
      <w:lvlText w:val="%1.%2.%3.%4.%5.%6."/>
      <w:lvlJc w:val="left"/>
      <w:pPr>
        <w:tabs>
          <w:tab w:val="num" w:pos="3205"/>
        </w:tabs>
        <w:ind w:left="3205" w:hanging="1080"/>
      </w:pPr>
    </w:lvl>
    <w:lvl w:ilvl="6">
      <w:start w:val="1"/>
      <w:numFmt w:val="decimal"/>
      <w:lvlText w:val="%1.%2.%3.%4.%5.%6.%7."/>
      <w:lvlJc w:val="left"/>
      <w:pPr>
        <w:tabs>
          <w:tab w:val="num" w:pos="3990"/>
        </w:tabs>
        <w:ind w:left="3990" w:hanging="1440"/>
      </w:pPr>
    </w:lvl>
    <w:lvl w:ilvl="7">
      <w:start w:val="1"/>
      <w:numFmt w:val="decimal"/>
      <w:lvlText w:val="%1.%2.%3.%4.%5.%6.%7.%8."/>
      <w:lvlJc w:val="left"/>
      <w:pPr>
        <w:tabs>
          <w:tab w:val="num" w:pos="4415"/>
        </w:tabs>
        <w:ind w:left="4415" w:hanging="1440"/>
      </w:pPr>
    </w:lvl>
    <w:lvl w:ilvl="8">
      <w:start w:val="1"/>
      <w:numFmt w:val="decimal"/>
      <w:lvlText w:val="%1.%2.%3.%4.%5.%6.%7.%8.%9."/>
      <w:lvlJc w:val="left"/>
      <w:pPr>
        <w:tabs>
          <w:tab w:val="num" w:pos="5200"/>
        </w:tabs>
        <w:ind w:left="5200" w:hanging="1800"/>
      </w:pPr>
    </w:lvl>
  </w:abstractNum>
  <w:abstractNum w:abstractNumId="2" w15:restartNumberingAfterBreak="0">
    <w:nsid w:val="0000000C"/>
    <w:multiLevelType w:val="multilevel"/>
    <w:tmpl w:val="0000000C"/>
    <w:name w:val="WW8Num12"/>
    <w:lvl w:ilvl="0">
      <w:start w:val="1"/>
      <w:numFmt w:val="decimal"/>
      <w:lvlText w:val="%1."/>
      <w:lvlJc w:val="left"/>
      <w:pPr>
        <w:tabs>
          <w:tab w:val="num" w:pos="567"/>
        </w:tabs>
        <w:ind w:left="567" w:hanging="567"/>
      </w:pPr>
    </w:lvl>
    <w:lvl w:ilvl="1">
      <w:start w:val="1"/>
      <w:numFmt w:val="decimal"/>
      <w:lvlText w:val="%1.%2."/>
      <w:lvlJc w:val="left"/>
      <w:pPr>
        <w:tabs>
          <w:tab w:val="num" w:pos="992"/>
        </w:tabs>
        <w:ind w:left="992" w:hanging="567"/>
      </w:pPr>
      <w:rPr>
        <w:rFonts w:ascii="Courier New" w:hAnsi="Courier New" w:cs="Courier New"/>
      </w:rPr>
    </w:lvl>
    <w:lvl w:ilvl="2">
      <w:start w:val="1"/>
      <w:numFmt w:val="decimal"/>
      <w:lvlText w:val="%1.%2.%3."/>
      <w:lvlJc w:val="left"/>
      <w:pPr>
        <w:tabs>
          <w:tab w:val="num" w:pos="1701"/>
        </w:tabs>
        <w:ind w:left="1701" w:hanging="709"/>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 w15:restartNumberingAfterBreak="0">
    <w:nsid w:val="022F7173"/>
    <w:multiLevelType w:val="hybridMultilevel"/>
    <w:tmpl w:val="4484D98C"/>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4" w15:restartNumberingAfterBreak="0">
    <w:nsid w:val="357B7A5C"/>
    <w:multiLevelType w:val="multilevel"/>
    <w:tmpl w:val="3884774A"/>
    <w:styleLink w:val="1"/>
    <w:lvl w:ilvl="0">
      <w:start w:val="2"/>
      <w:numFmt w:val="decimal"/>
      <w:lvlText w:val="%1."/>
      <w:lvlJc w:val="left"/>
      <w:pPr>
        <w:ind w:left="420" w:hanging="420"/>
      </w:pPr>
      <w:rPr>
        <w:rFonts w:hint="default"/>
      </w:rPr>
    </w:lvl>
    <w:lvl w:ilvl="1">
      <w:start w:val="1"/>
      <w:numFmt w:val="decimal"/>
      <w:lvlText w:val="%1.%2."/>
      <w:lvlJc w:val="left"/>
      <w:pPr>
        <w:ind w:left="420" w:hanging="420"/>
      </w:pPr>
      <w:rPr>
        <w:rFonts w:hint="default"/>
        <w:b/>
        <w:i/>
        <w:color w:val="auto"/>
      </w:rPr>
    </w:lvl>
    <w:lvl w:ilvl="2">
      <w:start w:val="1"/>
      <w:numFmt w:val="decimal"/>
      <w:lvlText w:val="%1.%2.%3."/>
      <w:lvlJc w:val="left"/>
      <w:pPr>
        <w:ind w:left="720" w:hanging="720"/>
      </w:pPr>
      <w:rPr>
        <w:rFonts w:hint="default"/>
        <w:b/>
        <w:i/>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381A0845"/>
    <w:multiLevelType w:val="multilevel"/>
    <w:tmpl w:val="34480F0E"/>
    <w:lvl w:ilvl="0">
      <w:start w:val="7"/>
      <w:numFmt w:val="decimal"/>
      <w:lvlText w:val="%1."/>
      <w:lvlJc w:val="left"/>
      <w:pPr>
        <w:ind w:left="360" w:hanging="360"/>
      </w:pPr>
      <w:rPr>
        <w:rFonts w:hint="default"/>
        <w:b/>
        <w:i w:val="0"/>
        <w:color w:val="auto"/>
      </w:rPr>
    </w:lvl>
    <w:lvl w:ilvl="1">
      <w:start w:val="1"/>
      <w:numFmt w:val="decimal"/>
      <w:lvlText w:val="%2.1"/>
      <w:lvlJc w:val="left"/>
      <w:pPr>
        <w:ind w:left="502" w:hanging="360"/>
      </w:pPr>
      <w:rPr>
        <w:rFonts w:hint="default"/>
        <w:b/>
        <w:i/>
        <w:color w:val="auto"/>
      </w:rPr>
    </w:lvl>
    <w:lvl w:ilvl="2">
      <w:start w:val="1"/>
      <w:numFmt w:val="decimal"/>
      <w:lvlText w:val="%3.1"/>
      <w:lvlJc w:val="left"/>
      <w:pPr>
        <w:ind w:left="1560" w:hanging="720"/>
      </w:pPr>
      <w:rPr>
        <w:rFonts w:hint="default"/>
        <w:b/>
        <w:i/>
        <w:color w:val="auto"/>
      </w:rPr>
    </w:lvl>
    <w:lvl w:ilvl="3">
      <w:start w:val="1"/>
      <w:numFmt w:val="decimal"/>
      <w:lvlText w:val="%1.%2.%3.%4."/>
      <w:lvlJc w:val="left"/>
      <w:pPr>
        <w:ind w:left="1980" w:hanging="720"/>
      </w:pPr>
      <w:rPr>
        <w:rFonts w:hint="default"/>
        <w:b w:val="0"/>
        <w:i w:val="0"/>
        <w:color w:val="auto"/>
      </w:rPr>
    </w:lvl>
    <w:lvl w:ilvl="4">
      <w:start w:val="1"/>
      <w:numFmt w:val="decimal"/>
      <w:lvlText w:val="%1.%2.%3.%4.%5."/>
      <w:lvlJc w:val="left"/>
      <w:pPr>
        <w:ind w:left="2760" w:hanging="1080"/>
      </w:pPr>
      <w:rPr>
        <w:rFonts w:hint="default"/>
        <w:b w:val="0"/>
        <w:i w:val="0"/>
        <w:color w:val="auto"/>
      </w:rPr>
    </w:lvl>
    <w:lvl w:ilvl="5">
      <w:start w:val="1"/>
      <w:numFmt w:val="decimal"/>
      <w:lvlText w:val="%1.%2.%3.%4.%5.%6."/>
      <w:lvlJc w:val="left"/>
      <w:pPr>
        <w:ind w:left="3180" w:hanging="1080"/>
      </w:pPr>
      <w:rPr>
        <w:rFonts w:hint="default"/>
        <w:b w:val="0"/>
        <w:i w:val="0"/>
        <w:color w:val="auto"/>
      </w:rPr>
    </w:lvl>
    <w:lvl w:ilvl="6">
      <w:start w:val="1"/>
      <w:numFmt w:val="decimal"/>
      <w:lvlText w:val="%1.%2.%3.%4.%5.%6.%7."/>
      <w:lvlJc w:val="left"/>
      <w:pPr>
        <w:ind w:left="3960" w:hanging="1440"/>
      </w:pPr>
      <w:rPr>
        <w:rFonts w:hint="default"/>
        <w:b w:val="0"/>
        <w:i w:val="0"/>
        <w:color w:val="auto"/>
      </w:rPr>
    </w:lvl>
    <w:lvl w:ilvl="7">
      <w:start w:val="1"/>
      <w:numFmt w:val="decimal"/>
      <w:lvlText w:val="%1.%2.%3.%4.%5.%6.%7.%8."/>
      <w:lvlJc w:val="left"/>
      <w:pPr>
        <w:ind w:left="4380" w:hanging="1440"/>
      </w:pPr>
      <w:rPr>
        <w:rFonts w:hint="default"/>
        <w:b w:val="0"/>
        <w:i w:val="0"/>
        <w:color w:val="auto"/>
      </w:rPr>
    </w:lvl>
    <w:lvl w:ilvl="8">
      <w:start w:val="1"/>
      <w:numFmt w:val="decimal"/>
      <w:lvlText w:val="%1.%2.%3.%4.%5.%6.%7.%8.%9."/>
      <w:lvlJc w:val="left"/>
      <w:pPr>
        <w:ind w:left="5160" w:hanging="1800"/>
      </w:pPr>
      <w:rPr>
        <w:rFonts w:hint="default"/>
        <w:b w:val="0"/>
        <w:i w:val="0"/>
        <w:color w:val="auto"/>
      </w:rPr>
    </w:lvl>
  </w:abstractNum>
  <w:abstractNum w:abstractNumId="6" w15:restartNumberingAfterBreak="0">
    <w:nsid w:val="40F54A17"/>
    <w:multiLevelType w:val="hybridMultilevel"/>
    <w:tmpl w:val="1DF45C5E"/>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7" w15:restartNumberingAfterBreak="0">
    <w:nsid w:val="56A407AC"/>
    <w:multiLevelType w:val="multilevel"/>
    <w:tmpl w:val="FF16B07C"/>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8" w15:restartNumberingAfterBreak="0">
    <w:nsid w:val="5F9772F1"/>
    <w:multiLevelType w:val="multilevel"/>
    <w:tmpl w:val="9FC6FFAC"/>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9" w15:restartNumberingAfterBreak="0">
    <w:nsid w:val="68B66378"/>
    <w:multiLevelType w:val="multilevel"/>
    <w:tmpl w:val="647A3ADA"/>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0" w15:restartNumberingAfterBreak="0">
    <w:nsid w:val="6DA17F16"/>
    <w:multiLevelType w:val="multilevel"/>
    <w:tmpl w:val="8CF8AA2A"/>
    <w:lvl w:ilvl="0">
      <w:start w:val="1"/>
      <w:numFmt w:val="decimal"/>
      <w:lvlText w:val="%1."/>
      <w:lvlJc w:val="left"/>
      <w:pPr>
        <w:ind w:left="3538" w:hanging="420"/>
      </w:pPr>
      <w:rPr>
        <w:rFonts w:hint="default"/>
      </w:rPr>
    </w:lvl>
    <w:lvl w:ilvl="1">
      <w:start w:val="1"/>
      <w:numFmt w:val="decimal"/>
      <w:pStyle w:val="2"/>
      <w:lvlText w:val="%1.%2."/>
      <w:lvlJc w:val="left"/>
      <w:pPr>
        <w:ind w:left="988" w:hanging="420"/>
      </w:pPr>
      <w:rPr>
        <w:rFonts w:hint="default"/>
        <w:b/>
        <w:i/>
        <w:color w:val="auto"/>
      </w:rPr>
    </w:lvl>
    <w:lvl w:ilvl="2">
      <w:start w:val="1"/>
      <w:numFmt w:val="decimal"/>
      <w:lvlText w:val="%1.%2.%3."/>
      <w:lvlJc w:val="left"/>
      <w:pPr>
        <w:ind w:left="1004" w:hanging="720"/>
      </w:pPr>
      <w:rPr>
        <w:rFonts w:hint="default"/>
        <w:b/>
        <w:i/>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10"/>
  </w:num>
  <w:num w:numId="2">
    <w:abstractNumId w:val="5"/>
  </w:num>
  <w:num w:numId="3">
    <w:abstractNumId w:val="3"/>
  </w:num>
  <w:num w:numId="4">
    <w:abstractNumId w:val="6"/>
  </w:num>
  <w:num w:numId="5">
    <w:abstractNumId w:val="10"/>
    <w:lvlOverride w:ilvl="1">
      <w:lvl w:ilvl="1">
        <w:start w:val="1"/>
        <w:numFmt w:val="decimal"/>
        <w:pStyle w:val="2"/>
        <w:lvlText w:val="%1.%2."/>
        <w:lvlJc w:val="left"/>
        <w:pPr>
          <w:ind w:left="420" w:hanging="420"/>
        </w:pPr>
        <w:rPr>
          <w:rFonts w:hint="default"/>
          <w:b/>
          <w:i/>
          <w:color w:val="auto"/>
        </w:rPr>
      </w:lvl>
    </w:lvlOverride>
    <w:lvlOverride w:ilvl="2">
      <w:lvl w:ilvl="2">
        <w:start w:val="1"/>
        <w:numFmt w:val="decimal"/>
        <w:lvlText w:val="%1.%2.%3."/>
        <w:lvlJc w:val="left"/>
        <w:pPr>
          <w:ind w:left="720" w:hanging="720"/>
        </w:pPr>
        <w:rPr>
          <w:rFonts w:hint="default"/>
          <w:b/>
          <w:i w:val="0"/>
        </w:rPr>
      </w:lvl>
    </w:lvlOverride>
  </w:num>
  <w:num w:numId="6">
    <w:abstractNumId w:val="4"/>
  </w:num>
  <w:num w:numId="7">
    <w:abstractNumId w:val="9"/>
  </w:num>
  <w:num w:numId="8">
    <w:abstractNumId w:val="8"/>
  </w:num>
  <w:num w:numId="9">
    <w:abstractNumId w:val="7"/>
  </w:num>
  <w:num w:numId="10">
    <w:abstractNumId w:val="10"/>
    <w:lvlOverride w:ilvl="0">
      <w:startOverride w:val="5"/>
    </w:lvlOverride>
    <w:lvlOverride w:ilvl="1">
      <w:startOverride w:val="28"/>
    </w:lvlOverride>
  </w:num>
  <w:num w:numId="11">
    <w:abstractNumId w:val="10"/>
  </w:num>
  <w:num w:numId="12">
    <w:abstractNumId w:val="10"/>
    <w:lvlOverride w:ilvl="0">
      <w:startOverride w:val="5"/>
    </w:lvlOverride>
    <w:lvlOverride w:ilvl="1">
      <w:startOverride w:val="27"/>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2B14"/>
    <w:rsid w:val="000004A3"/>
    <w:rsid w:val="00001FF7"/>
    <w:rsid w:val="000028EA"/>
    <w:rsid w:val="000037D9"/>
    <w:rsid w:val="00003A94"/>
    <w:rsid w:val="000173F9"/>
    <w:rsid w:val="00017D04"/>
    <w:rsid w:val="0002055B"/>
    <w:rsid w:val="00021DA3"/>
    <w:rsid w:val="000246A5"/>
    <w:rsid w:val="00024C00"/>
    <w:rsid w:val="00034585"/>
    <w:rsid w:val="00036C83"/>
    <w:rsid w:val="00040264"/>
    <w:rsid w:val="0004067C"/>
    <w:rsid w:val="0004119D"/>
    <w:rsid w:val="000450F0"/>
    <w:rsid w:val="00052C14"/>
    <w:rsid w:val="00054DA2"/>
    <w:rsid w:val="00065913"/>
    <w:rsid w:val="0007196F"/>
    <w:rsid w:val="0007571E"/>
    <w:rsid w:val="000761B7"/>
    <w:rsid w:val="0007694F"/>
    <w:rsid w:val="00076E64"/>
    <w:rsid w:val="0008405B"/>
    <w:rsid w:val="000844A9"/>
    <w:rsid w:val="00086E66"/>
    <w:rsid w:val="000947EE"/>
    <w:rsid w:val="000949F3"/>
    <w:rsid w:val="0009673E"/>
    <w:rsid w:val="000A4D68"/>
    <w:rsid w:val="000B2506"/>
    <w:rsid w:val="000D0EAE"/>
    <w:rsid w:val="000D22ED"/>
    <w:rsid w:val="000D27CD"/>
    <w:rsid w:val="000D3935"/>
    <w:rsid w:val="000D4D1F"/>
    <w:rsid w:val="000E1305"/>
    <w:rsid w:val="000E721B"/>
    <w:rsid w:val="000F01F3"/>
    <w:rsid w:val="000F3131"/>
    <w:rsid w:val="000F46D2"/>
    <w:rsid w:val="000F71E2"/>
    <w:rsid w:val="00102E38"/>
    <w:rsid w:val="00112219"/>
    <w:rsid w:val="001128B8"/>
    <w:rsid w:val="001134CF"/>
    <w:rsid w:val="00115148"/>
    <w:rsid w:val="00117F64"/>
    <w:rsid w:val="0012116F"/>
    <w:rsid w:val="00122158"/>
    <w:rsid w:val="00122BB8"/>
    <w:rsid w:val="00127265"/>
    <w:rsid w:val="00127E29"/>
    <w:rsid w:val="001343E8"/>
    <w:rsid w:val="001347C4"/>
    <w:rsid w:val="00143702"/>
    <w:rsid w:val="00151CDD"/>
    <w:rsid w:val="001573E2"/>
    <w:rsid w:val="00157469"/>
    <w:rsid w:val="00164EB6"/>
    <w:rsid w:val="00166432"/>
    <w:rsid w:val="00167EA9"/>
    <w:rsid w:val="00176354"/>
    <w:rsid w:val="00176D4E"/>
    <w:rsid w:val="00177F85"/>
    <w:rsid w:val="001859BC"/>
    <w:rsid w:val="00197EBB"/>
    <w:rsid w:val="001A1E19"/>
    <w:rsid w:val="001A4227"/>
    <w:rsid w:val="001B1672"/>
    <w:rsid w:val="001B3B25"/>
    <w:rsid w:val="001B414C"/>
    <w:rsid w:val="001C1D31"/>
    <w:rsid w:val="001C3882"/>
    <w:rsid w:val="001D0FFE"/>
    <w:rsid w:val="001D29F7"/>
    <w:rsid w:val="001D44F7"/>
    <w:rsid w:val="001D7C45"/>
    <w:rsid w:val="001E27F0"/>
    <w:rsid w:val="001E36B6"/>
    <w:rsid w:val="001E7B4D"/>
    <w:rsid w:val="001F4CE9"/>
    <w:rsid w:val="001F5B7E"/>
    <w:rsid w:val="001F621D"/>
    <w:rsid w:val="001F6C11"/>
    <w:rsid w:val="001F7117"/>
    <w:rsid w:val="001F7A3C"/>
    <w:rsid w:val="002044C8"/>
    <w:rsid w:val="00205D05"/>
    <w:rsid w:val="00215ED9"/>
    <w:rsid w:val="002173BA"/>
    <w:rsid w:val="00220724"/>
    <w:rsid w:val="00223458"/>
    <w:rsid w:val="002266DE"/>
    <w:rsid w:val="00237995"/>
    <w:rsid w:val="00242514"/>
    <w:rsid w:val="0025101F"/>
    <w:rsid w:val="00260D58"/>
    <w:rsid w:val="002610B3"/>
    <w:rsid w:val="0026371B"/>
    <w:rsid w:val="00263F0E"/>
    <w:rsid w:val="00264DF7"/>
    <w:rsid w:val="00270908"/>
    <w:rsid w:val="0027172A"/>
    <w:rsid w:val="00274C31"/>
    <w:rsid w:val="002751E2"/>
    <w:rsid w:val="00275E27"/>
    <w:rsid w:val="00276FA6"/>
    <w:rsid w:val="00277ED2"/>
    <w:rsid w:val="0028029A"/>
    <w:rsid w:val="0029038E"/>
    <w:rsid w:val="00291D77"/>
    <w:rsid w:val="002940DF"/>
    <w:rsid w:val="00294442"/>
    <w:rsid w:val="00294D7D"/>
    <w:rsid w:val="002A03B2"/>
    <w:rsid w:val="002A3014"/>
    <w:rsid w:val="002A32BD"/>
    <w:rsid w:val="002A5108"/>
    <w:rsid w:val="002A5F15"/>
    <w:rsid w:val="002B2A6C"/>
    <w:rsid w:val="002B3B46"/>
    <w:rsid w:val="002B50E7"/>
    <w:rsid w:val="002B516C"/>
    <w:rsid w:val="002C0BA8"/>
    <w:rsid w:val="002C186E"/>
    <w:rsid w:val="002C2CCE"/>
    <w:rsid w:val="002C4FFB"/>
    <w:rsid w:val="002D0688"/>
    <w:rsid w:val="002D1170"/>
    <w:rsid w:val="002D1FB2"/>
    <w:rsid w:val="002D2908"/>
    <w:rsid w:val="002D3ABB"/>
    <w:rsid w:val="002E150E"/>
    <w:rsid w:val="002F10DB"/>
    <w:rsid w:val="002F1A78"/>
    <w:rsid w:val="002F2591"/>
    <w:rsid w:val="002F33EA"/>
    <w:rsid w:val="002F3CF0"/>
    <w:rsid w:val="00301641"/>
    <w:rsid w:val="0030240E"/>
    <w:rsid w:val="00303254"/>
    <w:rsid w:val="003069DE"/>
    <w:rsid w:val="00315279"/>
    <w:rsid w:val="003154AD"/>
    <w:rsid w:val="00317470"/>
    <w:rsid w:val="00317AEC"/>
    <w:rsid w:val="00323B8E"/>
    <w:rsid w:val="00331096"/>
    <w:rsid w:val="00331BB6"/>
    <w:rsid w:val="0033458A"/>
    <w:rsid w:val="00344404"/>
    <w:rsid w:val="003459BA"/>
    <w:rsid w:val="003602CD"/>
    <w:rsid w:val="00374F76"/>
    <w:rsid w:val="00375301"/>
    <w:rsid w:val="00376671"/>
    <w:rsid w:val="00376DC2"/>
    <w:rsid w:val="00377565"/>
    <w:rsid w:val="00377822"/>
    <w:rsid w:val="00381DA6"/>
    <w:rsid w:val="00382A9E"/>
    <w:rsid w:val="00382B04"/>
    <w:rsid w:val="0038591B"/>
    <w:rsid w:val="00386946"/>
    <w:rsid w:val="003917D3"/>
    <w:rsid w:val="00391BCB"/>
    <w:rsid w:val="00392076"/>
    <w:rsid w:val="00392D69"/>
    <w:rsid w:val="003A1C2F"/>
    <w:rsid w:val="003A5370"/>
    <w:rsid w:val="003A7CC9"/>
    <w:rsid w:val="003B36FE"/>
    <w:rsid w:val="003C1C8E"/>
    <w:rsid w:val="003C279F"/>
    <w:rsid w:val="003C4367"/>
    <w:rsid w:val="003D252A"/>
    <w:rsid w:val="003D32C9"/>
    <w:rsid w:val="003D5F33"/>
    <w:rsid w:val="003D7E72"/>
    <w:rsid w:val="003E148C"/>
    <w:rsid w:val="003E56A3"/>
    <w:rsid w:val="003F084E"/>
    <w:rsid w:val="004018FB"/>
    <w:rsid w:val="004047E8"/>
    <w:rsid w:val="00406E03"/>
    <w:rsid w:val="00412C7B"/>
    <w:rsid w:val="00414AC4"/>
    <w:rsid w:val="00426F95"/>
    <w:rsid w:val="00432205"/>
    <w:rsid w:val="004423F2"/>
    <w:rsid w:val="00444EB7"/>
    <w:rsid w:val="00444EF6"/>
    <w:rsid w:val="00446F52"/>
    <w:rsid w:val="004538C9"/>
    <w:rsid w:val="00455763"/>
    <w:rsid w:val="00471DCA"/>
    <w:rsid w:val="004724EB"/>
    <w:rsid w:val="00472E5D"/>
    <w:rsid w:val="00473AB6"/>
    <w:rsid w:val="0047678F"/>
    <w:rsid w:val="00477F8E"/>
    <w:rsid w:val="00480D09"/>
    <w:rsid w:val="0049215D"/>
    <w:rsid w:val="00493407"/>
    <w:rsid w:val="004947C3"/>
    <w:rsid w:val="004A54A0"/>
    <w:rsid w:val="004A78BC"/>
    <w:rsid w:val="004A7EEC"/>
    <w:rsid w:val="004B12E0"/>
    <w:rsid w:val="004B22E1"/>
    <w:rsid w:val="004B3A8B"/>
    <w:rsid w:val="004B66BD"/>
    <w:rsid w:val="004B6C5E"/>
    <w:rsid w:val="004B7DFA"/>
    <w:rsid w:val="004C05CF"/>
    <w:rsid w:val="004D25BD"/>
    <w:rsid w:val="004D51F4"/>
    <w:rsid w:val="004D5727"/>
    <w:rsid w:val="004D697D"/>
    <w:rsid w:val="004E00EE"/>
    <w:rsid w:val="004E0BCF"/>
    <w:rsid w:val="004E37A5"/>
    <w:rsid w:val="004E54D1"/>
    <w:rsid w:val="004E6AB7"/>
    <w:rsid w:val="004E7707"/>
    <w:rsid w:val="004E7C32"/>
    <w:rsid w:val="004F0864"/>
    <w:rsid w:val="004F5C45"/>
    <w:rsid w:val="004F73A7"/>
    <w:rsid w:val="00501ACC"/>
    <w:rsid w:val="00502AF5"/>
    <w:rsid w:val="00510147"/>
    <w:rsid w:val="00526584"/>
    <w:rsid w:val="00540012"/>
    <w:rsid w:val="00547AB3"/>
    <w:rsid w:val="00550831"/>
    <w:rsid w:val="00551924"/>
    <w:rsid w:val="00552D73"/>
    <w:rsid w:val="00555004"/>
    <w:rsid w:val="005613AB"/>
    <w:rsid w:val="005623F2"/>
    <w:rsid w:val="00563AE6"/>
    <w:rsid w:val="00564D79"/>
    <w:rsid w:val="00567B9D"/>
    <w:rsid w:val="00570238"/>
    <w:rsid w:val="00570666"/>
    <w:rsid w:val="00571E7D"/>
    <w:rsid w:val="00572600"/>
    <w:rsid w:val="005841AE"/>
    <w:rsid w:val="00585A8E"/>
    <w:rsid w:val="005869C5"/>
    <w:rsid w:val="00592B37"/>
    <w:rsid w:val="005971BB"/>
    <w:rsid w:val="005A180A"/>
    <w:rsid w:val="005A3068"/>
    <w:rsid w:val="005A6492"/>
    <w:rsid w:val="005B0A6B"/>
    <w:rsid w:val="005B155C"/>
    <w:rsid w:val="005B2FD7"/>
    <w:rsid w:val="005B708B"/>
    <w:rsid w:val="005C1CE1"/>
    <w:rsid w:val="005C2CC1"/>
    <w:rsid w:val="005C5160"/>
    <w:rsid w:val="005C5AEA"/>
    <w:rsid w:val="005C638B"/>
    <w:rsid w:val="005C790A"/>
    <w:rsid w:val="005D1DE6"/>
    <w:rsid w:val="005D2A36"/>
    <w:rsid w:val="005D7442"/>
    <w:rsid w:val="005E7B34"/>
    <w:rsid w:val="005F4B82"/>
    <w:rsid w:val="005F61FD"/>
    <w:rsid w:val="0060098C"/>
    <w:rsid w:val="00606891"/>
    <w:rsid w:val="0060716E"/>
    <w:rsid w:val="006075E2"/>
    <w:rsid w:val="00613047"/>
    <w:rsid w:val="00613541"/>
    <w:rsid w:val="00617673"/>
    <w:rsid w:val="00617D99"/>
    <w:rsid w:val="00622F5E"/>
    <w:rsid w:val="00624A5D"/>
    <w:rsid w:val="0062785A"/>
    <w:rsid w:val="00632553"/>
    <w:rsid w:val="00632672"/>
    <w:rsid w:val="006344BE"/>
    <w:rsid w:val="00634FB1"/>
    <w:rsid w:val="0063676F"/>
    <w:rsid w:val="00641F3F"/>
    <w:rsid w:val="006514F9"/>
    <w:rsid w:val="00655F82"/>
    <w:rsid w:val="006573F9"/>
    <w:rsid w:val="006703D9"/>
    <w:rsid w:val="006730A7"/>
    <w:rsid w:val="00676CE3"/>
    <w:rsid w:val="00680FE1"/>
    <w:rsid w:val="00681D0F"/>
    <w:rsid w:val="0068472F"/>
    <w:rsid w:val="006878AB"/>
    <w:rsid w:val="006878E0"/>
    <w:rsid w:val="006A0481"/>
    <w:rsid w:val="006A4FCA"/>
    <w:rsid w:val="006B27BC"/>
    <w:rsid w:val="006B3701"/>
    <w:rsid w:val="006B69C7"/>
    <w:rsid w:val="006B6EEE"/>
    <w:rsid w:val="006C1517"/>
    <w:rsid w:val="006C628D"/>
    <w:rsid w:val="006D1BBF"/>
    <w:rsid w:val="006D291C"/>
    <w:rsid w:val="006D431D"/>
    <w:rsid w:val="006D770B"/>
    <w:rsid w:val="006E0242"/>
    <w:rsid w:val="006E1EC3"/>
    <w:rsid w:val="006E2390"/>
    <w:rsid w:val="006E2F1F"/>
    <w:rsid w:val="007015A6"/>
    <w:rsid w:val="00713490"/>
    <w:rsid w:val="007138AF"/>
    <w:rsid w:val="00715819"/>
    <w:rsid w:val="007166BC"/>
    <w:rsid w:val="00721E6B"/>
    <w:rsid w:val="00732A89"/>
    <w:rsid w:val="007343A0"/>
    <w:rsid w:val="00736711"/>
    <w:rsid w:val="00742D98"/>
    <w:rsid w:val="0075360C"/>
    <w:rsid w:val="00754771"/>
    <w:rsid w:val="00756C83"/>
    <w:rsid w:val="007609FC"/>
    <w:rsid w:val="0077140B"/>
    <w:rsid w:val="007722E6"/>
    <w:rsid w:val="00772449"/>
    <w:rsid w:val="007738A9"/>
    <w:rsid w:val="007748B4"/>
    <w:rsid w:val="00780BED"/>
    <w:rsid w:val="007848C2"/>
    <w:rsid w:val="00786ADA"/>
    <w:rsid w:val="0078742F"/>
    <w:rsid w:val="007945D1"/>
    <w:rsid w:val="00796465"/>
    <w:rsid w:val="007A04F6"/>
    <w:rsid w:val="007A0C82"/>
    <w:rsid w:val="007A25AE"/>
    <w:rsid w:val="007A5E63"/>
    <w:rsid w:val="007A5FD7"/>
    <w:rsid w:val="007B46C5"/>
    <w:rsid w:val="007B7F19"/>
    <w:rsid w:val="007C1BF1"/>
    <w:rsid w:val="007C7D1E"/>
    <w:rsid w:val="007D18C6"/>
    <w:rsid w:val="007D2A0A"/>
    <w:rsid w:val="007D40AC"/>
    <w:rsid w:val="007E054C"/>
    <w:rsid w:val="007E7724"/>
    <w:rsid w:val="008033FA"/>
    <w:rsid w:val="0081263E"/>
    <w:rsid w:val="00812E5D"/>
    <w:rsid w:val="008153EB"/>
    <w:rsid w:val="00820045"/>
    <w:rsid w:val="00820E4E"/>
    <w:rsid w:val="00831806"/>
    <w:rsid w:val="008318CF"/>
    <w:rsid w:val="00835EFE"/>
    <w:rsid w:val="00837970"/>
    <w:rsid w:val="00843D44"/>
    <w:rsid w:val="00843FF8"/>
    <w:rsid w:val="00847AC0"/>
    <w:rsid w:val="00855D5C"/>
    <w:rsid w:val="008576DA"/>
    <w:rsid w:val="00872EA0"/>
    <w:rsid w:val="00874599"/>
    <w:rsid w:val="00876B81"/>
    <w:rsid w:val="008774E1"/>
    <w:rsid w:val="00880B8C"/>
    <w:rsid w:val="008831B2"/>
    <w:rsid w:val="00886FB3"/>
    <w:rsid w:val="00887465"/>
    <w:rsid w:val="00893409"/>
    <w:rsid w:val="00894B87"/>
    <w:rsid w:val="00895B9C"/>
    <w:rsid w:val="00896931"/>
    <w:rsid w:val="008A05FF"/>
    <w:rsid w:val="008A5895"/>
    <w:rsid w:val="008A7838"/>
    <w:rsid w:val="008B2631"/>
    <w:rsid w:val="008B6E60"/>
    <w:rsid w:val="008B6EED"/>
    <w:rsid w:val="008C000A"/>
    <w:rsid w:val="008C4D4F"/>
    <w:rsid w:val="008D07C2"/>
    <w:rsid w:val="008D59CA"/>
    <w:rsid w:val="008E7E6D"/>
    <w:rsid w:val="008F12CD"/>
    <w:rsid w:val="008F4EC6"/>
    <w:rsid w:val="00903E99"/>
    <w:rsid w:val="00905D34"/>
    <w:rsid w:val="00907C2E"/>
    <w:rsid w:val="009139C9"/>
    <w:rsid w:val="009156B7"/>
    <w:rsid w:val="009165E3"/>
    <w:rsid w:val="009217C9"/>
    <w:rsid w:val="00926DDB"/>
    <w:rsid w:val="00927DF7"/>
    <w:rsid w:val="009353FA"/>
    <w:rsid w:val="00940F39"/>
    <w:rsid w:val="00946117"/>
    <w:rsid w:val="00947CB6"/>
    <w:rsid w:val="009505A9"/>
    <w:rsid w:val="009526FE"/>
    <w:rsid w:val="00956B0B"/>
    <w:rsid w:val="00960908"/>
    <w:rsid w:val="00960C26"/>
    <w:rsid w:val="00963861"/>
    <w:rsid w:val="0096527A"/>
    <w:rsid w:val="009652BA"/>
    <w:rsid w:val="00965F70"/>
    <w:rsid w:val="00965FBE"/>
    <w:rsid w:val="00967A70"/>
    <w:rsid w:val="00970C4C"/>
    <w:rsid w:val="00970DD6"/>
    <w:rsid w:val="00987390"/>
    <w:rsid w:val="00991BDA"/>
    <w:rsid w:val="00993D0C"/>
    <w:rsid w:val="00995E8F"/>
    <w:rsid w:val="009A424C"/>
    <w:rsid w:val="009B03C4"/>
    <w:rsid w:val="009B2024"/>
    <w:rsid w:val="009B4595"/>
    <w:rsid w:val="009B4DF3"/>
    <w:rsid w:val="009B734E"/>
    <w:rsid w:val="009B7A65"/>
    <w:rsid w:val="009C11A0"/>
    <w:rsid w:val="009C243E"/>
    <w:rsid w:val="009C5769"/>
    <w:rsid w:val="009D2679"/>
    <w:rsid w:val="009D4633"/>
    <w:rsid w:val="009F4FFF"/>
    <w:rsid w:val="009F566E"/>
    <w:rsid w:val="009F6454"/>
    <w:rsid w:val="00A0611F"/>
    <w:rsid w:val="00A06231"/>
    <w:rsid w:val="00A146B4"/>
    <w:rsid w:val="00A2745C"/>
    <w:rsid w:val="00A3159A"/>
    <w:rsid w:val="00A3408F"/>
    <w:rsid w:val="00A406D3"/>
    <w:rsid w:val="00A41CB0"/>
    <w:rsid w:val="00A44C5C"/>
    <w:rsid w:val="00A4551F"/>
    <w:rsid w:val="00A51359"/>
    <w:rsid w:val="00A5293D"/>
    <w:rsid w:val="00A53446"/>
    <w:rsid w:val="00A54C95"/>
    <w:rsid w:val="00A56C23"/>
    <w:rsid w:val="00A61FC4"/>
    <w:rsid w:val="00A642B2"/>
    <w:rsid w:val="00A7251D"/>
    <w:rsid w:val="00A736AE"/>
    <w:rsid w:val="00A7372B"/>
    <w:rsid w:val="00A7762F"/>
    <w:rsid w:val="00A77C38"/>
    <w:rsid w:val="00A84559"/>
    <w:rsid w:val="00A9250B"/>
    <w:rsid w:val="00A94CE3"/>
    <w:rsid w:val="00A97E08"/>
    <w:rsid w:val="00AA0B0C"/>
    <w:rsid w:val="00AA2EBB"/>
    <w:rsid w:val="00AA77BC"/>
    <w:rsid w:val="00AB2867"/>
    <w:rsid w:val="00AB62AB"/>
    <w:rsid w:val="00AC4C14"/>
    <w:rsid w:val="00AC56CA"/>
    <w:rsid w:val="00AC5A44"/>
    <w:rsid w:val="00AD0711"/>
    <w:rsid w:val="00AD2830"/>
    <w:rsid w:val="00AE0A0A"/>
    <w:rsid w:val="00AE0E06"/>
    <w:rsid w:val="00AE0FEB"/>
    <w:rsid w:val="00AE13AB"/>
    <w:rsid w:val="00AE6425"/>
    <w:rsid w:val="00AF05AF"/>
    <w:rsid w:val="00AF2621"/>
    <w:rsid w:val="00AF3A79"/>
    <w:rsid w:val="00AF6B09"/>
    <w:rsid w:val="00B01ED2"/>
    <w:rsid w:val="00B0632A"/>
    <w:rsid w:val="00B10B36"/>
    <w:rsid w:val="00B11C59"/>
    <w:rsid w:val="00B11F6F"/>
    <w:rsid w:val="00B13791"/>
    <w:rsid w:val="00B138B1"/>
    <w:rsid w:val="00B146C9"/>
    <w:rsid w:val="00B16DA6"/>
    <w:rsid w:val="00B2052D"/>
    <w:rsid w:val="00B25F59"/>
    <w:rsid w:val="00B27636"/>
    <w:rsid w:val="00B30FC8"/>
    <w:rsid w:val="00B36F20"/>
    <w:rsid w:val="00B41910"/>
    <w:rsid w:val="00B42D5A"/>
    <w:rsid w:val="00B463A6"/>
    <w:rsid w:val="00B46CC9"/>
    <w:rsid w:val="00B51995"/>
    <w:rsid w:val="00B52D5A"/>
    <w:rsid w:val="00B55797"/>
    <w:rsid w:val="00B57458"/>
    <w:rsid w:val="00B630ED"/>
    <w:rsid w:val="00B65BED"/>
    <w:rsid w:val="00B70DC5"/>
    <w:rsid w:val="00B723EB"/>
    <w:rsid w:val="00B7791C"/>
    <w:rsid w:val="00B81A43"/>
    <w:rsid w:val="00B81AB8"/>
    <w:rsid w:val="00B87797"/>
    <w:rsid w:val="00B91712"/>
    <w:rsid w:val="00B920D0"/>
    <w:rsid w:val="00B92229"/>
    <w:rsid w:val="00B95FAD"/>
    <w:rsid w:val="00B97777"/>
    <w:rsid w:val="00BA79DA"/>
    <w:rsid w:val="00BB100A"/>
    <w:rsid w:val="00BB1865"/>
    <w:rsid w:val="00BB2C52"/>
    <w:rsid w:val="00BC060D"/>
    <w:rsid w:val="00BC0FA6"/>
    <w:rsid w:val="00BC1D38"/>
    <w:rsid w:val="00BC2F5F"/>
    <w:rsid w:val="00BC6224"/>
    <w:rsid w:val="00BD456B"/>
    <w:rsid w:val="00BD56C8"/>
    <w:rsid w:val="00BE2663"/>
    <w:rsid w:val="00BE4852"/>
    <w:rsid w:val="00BE4B06"/>
    <w:rsid w:val="00BE72A6"/>
    <w:rsid w:val="00BE7BDF"/>
    <w:rsid w:val="00BF1B73"/>
    <w:rsid w:val="00BF26DC"/>
    <w:rsid w:val="00BF6F46"/>
    <w:rsid w:val="00C05FA9"/>
    <w:rsid w:val="00C072EF"/>
    <w:rsid w:val="00C11AA2"/>
    <w:rsid w:val="00C177A8"/>
    <w:rsid w:val="00C209FA"/>
    <w:rsid w:val="00C33DCA"/>
    <w:rsid w:val="00C34582"/>
    <w:rsid w:val="00C34BCF"/>
    <w:rsid w:val="00C45BFE"/>
    <w:rsid w:val="00C532BC"/>
    <w:rsid w:val="00C53334"/>
    <w:rsid w:val="00C57308"/>
    <w:rsid w:val="00C60B9B"/>
    <w:rsid w:val="00C62EC1"/>
    <w:rsid w:val="00C71771"/>
    <w:rsid w:val="00C72769"/>
    <w:rsid w:val="00C841FA"/>
    <w:rsid w:val="00C86D95"/>
    <w:rsid w:val="00C87746"/>
    <w:rsid w:val="00C9389E"/>
    <w:rsid w:val="00CA3F6D"/>
    <w:rsid w:val="00CA4348"/>
    <w:rsid w:val="00CB1B91"/>
    <w:rsid w:val="00CB3217"/>
    <w:rsid w:val="00CB3C38"/>
    <w:rsid w:val="00CB596E"/>
    <w:rsid w:val="00CB5D54"/>
    <w:rsid w:val="00CB5DD0"/>
    <w:rsid w:val="00CB602C"/>
    <w:rsid w:val="00CB7BBE"/>
    <w:rsid w:val="00CC5392"/>
    <w:rsid w:val="00CC59B0"/>
    <w:rsid w:val="00CD1965"/>
    <w:rsid w:val="00CD413C"/>
    <w:rsid w:val="00CD6401"/>
    <w:rsid w:val="00CD712D"/>
    <w:rsid w:val="00CE16D9"/>
    <w:rsid w:val="00CE1ED9"/>
    <w:rsid w:val="00CE471D"/>
    <w:rsid w:val="00CF1911"/>
    <w:rsid w:val="00CF1EE7"/>
    <w:rsid w:val="00CF2B14"/>
    <w:rsid w:val="00CF5913"/>
    <w:rsid w:val="00CF6C9F"/>
    <w:rsid w:val="00D004A9"/>
    <w:rsid w:val="00D01A22"/>
    <w:rsid w:val="00D04044"/>
    <w:rsid w:val="00D049B6"/>
    <w:rsid w:val="00D06F93"/>
    <w:rsid w:val="00D075CE"/>
    <w:rsid w:val="00D07AD7"/>
    <w:rsid w:val="00D13C75"/>
    <w:rsid w:val="00D13E4B"/>
    <w:rsid w:val="00D14277"/>
    <w:rsid w:val="00D168F9"/>
    <w:rsid w:val="00D22731"/>
    <w:rsid w:val="00D24820"/>
    <w:rsid w:val="00D2501A"/>
    <w:rsid w:val="00D251E8"/>
    <w:rsid w:val="00D26D3D"/>
    <w:rsid w:val="00D324A8"/>
    <w:rsid w:val="00D35A7F"/>
    <w:rsid w:val="00D374BC"/>
    <w:rsid w:val="00D4551F"/>
    <w:rsid w:val="00D47DF5"/>
    <w:rsid w:val="00D6180F"/>
    <w:rsid w:val="00D621F3"/>
    <w:rsid w:val="00D63B03"/>
    <w:rsid w:val="00D70139"/>
    <w:rsid w:val="00D711FE"/>
    <w:rsid w:val="00D90F23"/>
    <w:rsid w:val="00D92306"/>
    <w:rsid w:val="00DA00AE"/>
    <w:rsid w:val="00DA1FC8"/>
    <w:rsid w:val="00DA6F49"/>
    <w:rsid w:val="00DB6687"/>
    <w:rsid w:val="00DB744E"/>
    <w:rsid w:val="00DC108E"/>
    <w:rsid w:val="00DC47A7"/>
    <w:rsid w:val="00DC4A07"/>
    <w:rsid w:val="00DC5F13"/>
    <w:rsid w:val="00DC6E8D"/>
    <w:rsid w:val="00DD2DC0"/>
    <w:rsid w:val="00DD414F"/>
    <w:rsid w:val="00DE0CB0"/>
    <w:rsid w:val="00DE4762"/>
    <w:rsid w:val="00DE57EA"/>
    <w:rsid w:val="00DE63EF"/>
    <w:rsid w:val="00E01BEF"/>
    <w:rsid w:val="00E02ECC"/>
    <w:rsid w:val="00E04E32"/>
    <w:rsid w:val="00E15F1B"/>
    <w:rsid w:val="00E27DBA"/>
    <w:rsid w:val="00E32AEC"/>
    <w:rsid w:val="00E375AE"/>
    <w:rsid w:val="00E40BE2"/>
    <w:rsid w:val="00E43D99"/>
    <w:rsid w:val="00E45F7F"/>
    <w:rsid w:val="00E52EF4"/>
    <w:rsid w:val="00E5406B"/>
    <w:rsid w:val="00E57D09"/>
    <w:rsid w:val="00E60B73"/>
    <w:rsid w:val="00E777E5"/>
    <w:rsid w:val="00E77818"/>
    <w:rsid w:val="00E82FAF"/>
    <w:rsid w:val="00E86CDB"/>
    <w:rsid w:val="00E91858"/>
    <w:rsid w:val="00E932F9"/>
    <w:rsid w:val="00EA0D08"/>
    <w:rsid w:val="00EA175B"/>
    <w:rsid w:val="00EA5A6D"/>
    <w:rsid w:val="00EB0BB9"/>
    <w:rsid w:val="00EB5C26"/>
    <w:rsid w:val="00EC1996"/>
    <w:rsid w:val="00EC7DF1"/>
    <w:rsid w:val="00ED7C35"/>
    <w:rsid w:val="00EF0392"/>
    <w:rsid w:val="00EF5DA2"/>
    <w:rsid w:val="00F04B7C"/>
    <w:rsid w:val="00F06D86"/>
    <w:rsid w:val="00F1354F"/>
    <w:rsid w:val="00F22038"/>
    <w:rsid w:val="00F27382"/>
    <w:rsid w:val="00F340E5"/>
    <w:rsid w:val="00F36538"/>
    <w:rsid w:val="00F431E6"/>
    <w:rsid w:val="00F44EFC"/>
    <w:rsid w:val="00F46556"/>
    <w:rsid w:val="00F468A0"/>
    <w:rsid w:val="00F47D14"/>
    <w:rsid w:val="00F47FB5"/>
    <w:rsid w:val="00F513CD"/>
    <w:rsid w:val="00F51DA7"/>
    <w:rsid w:val="00F52460"/>
    <w:rsid w:val="00F53510"/>
    <w:rsid w:val="00F54C3E"/>
    <w:rsid w:val="00F55357"/>
    <w:rsid w:val="00F55D46"/>
    <w:rsid w:val="00F5650E"/>
    <w:rsid w:val="00F5738D"/>
    <w:rsid w:val="00F621CE"/>
    <w:rsid w:val="00F66255"/>
    <w:rsid w:val="00F719CF"/>
    <w:rsid w:val="00F72923"/>
    <w:rsid w:val="00F758A4"/>
    <w:rsid w:val="00F759AC"/>
    <w:rsid w:val="00F82D53"/>
    <w:rsid w:val="00F83385"/>
    <w:rsid w:val="00F90412"/>
    <w:rsid w:val="00F90472"/>
    <w:rsid w:val="00F954AD"/>
    <w:rsid w:val="00F97E79"/>
    <w:rsid w:val="00FA0EAC"/>
    <w:rsid w:val="00FA7A78"/>
    <w:rsid w:val="00FB045A"/>
    <w:rsid w:val="00FB2976"/>
    <w:rsid w:val="00FB3E26"/>
    <w:rsid w:val="00FC2C57"/>
    <w:rsid w:val="00FC626F"/>
    <w:rsid w:val="00FC6964"/>
    <w:rsid w:val="00FC7839"/>
    <w:rsid w:val="00FD1242"/>
    <w:rsid w:val="00FD4C11"/>
    <w:rsid w:val="00FD515A"/>
    <w:rsid w:val="00FD7B69"/>
    <w:rsid w:val="00FD7F43"/>
    <w:rsid w:val="00FE0A3D"/>
    <w:rsid w:val="00FE2356"/>
    <w:rsid w:val="00FE2738"/>
    <w:rsid w:val="00FE274D"/>
    <w:rsid w:val="00FE3AA9"/>
    <w:rsid w:val="00FE4C9E"/>
    <w:rsid w:val="00FE5B21"/>
    <w:rsid w:val="00FE6756"/>
    <w:rsid w:val="00FE69BB"/>
    <w:rsid w:val="00FF1883"/>
    <w:rsid w:val="00FF6288"/>
    <w:rsid w:val="00FF64B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7E833E3E-39A5-45F4-A768-2E6B4E41B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2B14"/>
    <w:pPr>
      <w:spacing w:after="200" w:line="276" w:lineRule="auto"/>
    </w:pPr>
    <w:rPr>
      <w:sz w:val="22"/>
      <w:szCs w:val="22"/>
      <w:lang w:eastAsia="en-US"/>
    </w:rPr>
  </w:style>
  <w:style w:type="paragraph" w:styleId="10">
    <w:name w:val="heading 1"/>
    <w:basedOn w:val="a"/>
    <w:next w:val="a"/>
    <w:link w:val="11"/>
    <w:uiPriority w:val="9"/>
    <w:qFormat/>
    <w:rsid w:val="00FF188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6B6EEE"/>
    <w:pPr>
      <w:keepNext/>
      <w:widowControl w:val="0"/>
      <w:numPr>
        <w:ilvl w:val="1"/>
        <w:numId w:val="11"/>
      </w:numPr>
      <w:suppressAutoHyphens/>
      <w:autoSpaceDE w:val="0"/>
      <w:spacing w:before="280" w:after="0" w:line="240" w:lineRule="auto"/>
      <w:jc w:val="center"/>
      <w:outlineLvl w:val="1"/>
    </w:pPr>
    <w:rPr>
      <w:rFonts w:ascii="Times New Roman" w:eastAsia="Times New Roman" w:hAnsi="Times New Roman"/>
      <w:b/>
      <w:bCs/>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endnote text"/>
    <w:basedOn w:val="a"/>
    <w:link w:val="a4"/>
    <w:uiPriority w:val="99"/>
    <w:semiHidden/>
    <w:unhideWhenUsed/>
    <w:rsid w:val="00BD456B"/>
    <w:rPr>
      <w:sz w:val="20"/>
      <w:szCs w:val="20"/>
      <w:lang w:val="x-none"/>
    </w:rPr>
  </w:style>
  <w:style w:type="character" w:customStyle="1" w:styleId="a4">
    <w:name w:val="Текст концевой сноски Знак"/>
    <w:link w:val="a3"/>
    <w:uiPriority w:val="99"/>
    <w:semiHidden/>
    <w:rsid w:val="00BD456B"/>
    <w:rPr>
      <w:lang w:eastAsia="en-US"/>
    </w:rPr>
  </w:style>
  <w:style w:type="character" w:styleId="a5">
    <w:name w:val="endnote reference"/>
    <w:uiPriority w:val="99"/>
    <w:semiHidden/>
    <w:unhideWhenUsed/>
    <w:rsid w:val="00BD456B"/>
    <w:rPr>
      <w:vertAlign w:val="superscript"/>
    </w:rPr>
  </w:style>
  <w:style w:type="paragraph" w:styleId="a6">
    <w:name w:val="footnote text"/>
    <w:basedOn w:val="a"/>
    <w:link w:val="a7"/>
    <w:uiPriority w:val="99"/>
    <w:semiHidden/>
    <w:unhideWhenUsed/>
    <w:rsid w:val="00BD456B"/>
    <w:rPr>
      <w:sz w:val="20"/>
      <w:szCs w:val="20"/>
      <w:lang w:val="x-none"/>
    </w:rPr>
  </w:style>
  <w:style w:type="character" w:customStyle="1" w:styleId="a7">
    <w:name w:val="Текст сноски Знак"/>
    <w:link w:val="a6"/>
    <w:uiPriority w:val="99"/>
    <w:semiHidden/>
    <w:rsid w:val="00BD456B"/>
    <w:rPr>
      <w:lang w:eastAsia="en-US"/>
    </w:rPr>
  </w:style>
  <w:style w:type="character" w:styleId="a8">
    <w:name w:val="footnote reference"/>
    <w:uiPriority w:val="99"/>
    <w:semiHidden/>
    <w:unhideWhenUsed/>
    <w:rsid w:val="00BD456B"/>
    <w:rPr>
      <w:vertAlign w:val="superscript"/>
    </w:rPr>
  </w:style>
  <w:style w:type="paragraph" w:styleId="a9">
    <w:name w:val="Balloon Text"/>
    <w:basedOn w:val="a"/>
    <w:link w:val="aa"/>
    <w:uiPriority w:val="99"/>
    <w:semiHidden/>
    <w:unhideWhenUsed/>
    <w:rsid w:val="00BD456B"/>
    <w:pPr>
      <w:spacing w:after="0" w:line="240" w:lineRule="auto"/>
    </w:pPr>
    <w:rPr>
      <w:rFonts w:ascii="Tahoma" w:hAnsi="Tahoma"/>
      <w:sz w:val="16"/>
      <w:szCs w:val="16"/>
      <w:lang w:val="x-none"/>
    </w:rPr>
  </w:style>
  <w:style w:type="character" w:customStyle="1" w:styleId="aa">
    <w:name w:val="Текст выноски Знак"/>
    <w:link w:val="a9"/>
    <w:uiPriority w:val="99"/>
    <w:semiHidden/>
    <w:rsid w:val="00BD456B"/>
    <w:rPr>
      <w:rFonts w:ascii="Tahoma" w:hAnsi="Tahoma" w:cs="Tahoma"/>
      <w:sz w:val="16"/>
      <w:szCs w:val="16"/>
      <w:lang w:eastAsia="en-US"/>
    </w:rPr>
  </w:style>
  <w:style w:type="paragraph" w:customStyle="1" w:styleId="21">
    <w:name w:val="Уровень 2"/>
    <w:basedOn w:val="a"/>
    <w:rsid w:val="00E375AE"/>
    <w:pPr>
      <w:widowControl w:val="0"/>
      <w:tabs>
        <w:tab w:val="num" w:pos="360"/>
        <w:tab w:val="left" w:pos="425"/>
      </w:tabs>
      <w:spacing w:before="40" w:after="0" w:line="240" w:lineRule="auto"/>
      <w:jc w:val="both"/>
    </w:pPr>
    <w:rPr>
      <w:rFonts w:ascii="Arial" w:eastAsia="Times New Roman" w:hAnsi="Arial"/>
      <w:sz w:val="24"/>
      <w:szCs w:val="20"/>
      <w:lang w:eastAsia="ar-SA"/>
    </w:rPr>
  </w:style>
  <w:style w:type="paragraph" w:styleId="ab">
    <w:name w:val="No Spacing"/>
    <w:uiPriority w:val="1"/>
    <w:qFormat/>
    <w:rsid w:val="000F46D2"/>
    <w:rPr>
      <w:rFonts w:ascii="Times New Roman" w:eastAsia="Times New Roman" w:hAnsi="Times New Roman"/>
      <w:sz w:val="24"/>
      <w:szCs w:val="24"/>
    </w:rPr>
  </w:style>
  <w:style w:type="character" w:customStyle="1" w:styleId="22">
    <w:name w:val="Основной текст2"/>
    <w:rsid w:val="0007694F"/>
    <w:rPr>
      <w:rFonts w:ascii="Times New Roman" w:eastAsia="Times New Roman" w:hAnsi="Times New Roman" w:cs="Times New Roman"/>
      <w:b w:val="0"/>
      <w:bCs w:val="0"/>
      <w:i w:val="0"/>
      <w:iCs w:val="0"/>
      <w:smallCaps w:val="0"/>
      <w:strike w:val="0"/>
      <w:spacing w:val="0"/>
      <w:sz w:val="23"/>
      <w:szCs w:val="23"/>
      <w:u w:val="single"/>
      <w:shd w:val="clear" w:color="auto" w:fill="FFFFFF"/>
    </w:rPr>
  </w:style>
  <w:style w:type="paragraph" w:styleId="ac">
    <w:name w:val="List Paragraph"/>
    <w:basedOn w:val="a"/>
    <w:uiPriority w:val="34"/>
    <w:qFormat/>
    <w:rsid w:val="00EC1996"/>
    <w:pPr>
      <w:ind w:left="720"/>
      <w:contextualSpacing/>
    </w:pPr>
  </w:style>
  <w:style w:type="character" w:styleId="ad">
    <w:name w:val="annotation reference"/>
    <w:basedOn w:val="a0"/>
    <w:uiPriority w:val="99"/>
    <w:semiHidden/>
    <w:unhideWhenUsed/>
    <w:rsid w:val="00772449"/>
    <w:rPr>
      <w:sz w:val="16"/>
      <w:szCs w:val="16"/>
    </w:rPr>
  </w:style>
  <w:style w:type="paragraph" w:styleId="ae">
    <w:name w:val="annotation text"/>
    <w:basedOn w:val="a"/>
    <w:link w:val="af"/>
    <w:uiPriority w:val="99"/>
    <w:semiHidden/>
    <w:unhideWhenUsed/>
    <w:rsid w:val="00772449"/>
    <w:pPr>
      <w:spacing w:line="240" w:lineRule="auto"/>
    </w:pPr>
    <w:rPr>
      <w:sz w:val="20"/>
      <w:szCs w:val="20"/>
    </w:rPr>
  </w:style>
  <w:style w:type="character" w:customStyle="1" w:styleId="af">
    <w:name w:val="Текст примечания Знак"/>
    <w:basedOn w:val="a0"/>
    <w:link w:val="ae"/>
    <w:uiPriority w:val="99"/>
    <w:semiHidden/>
    <w:rsid w:val="00772449"/>
    <w:rPr>
      <w:lang w:eastAsia="en-US"/>
    </w:rPr>
  </w:style>
  <w:style w:type="paragraph" w:styleId="af0">
    <w:name w:val="annotation subject"/>
    <w:basedOn w:val="ae"/>
    <w:next w:val="ae"/>
    <w:link w:val="af1"/>
    <w:uiPriority w:val="99"/>
    <w:semiHidden/>
    <w:unhideWhenUsed/>
    <w:rsid w:val="00772449"/>
    <w:rPr>
      <w:b/>
      <w:bCs/>
    </w:rPr>
  </w:style>
  <w:style w:type="character" w:customStyle="1" w:styleId="af1">
    <w:name w:val="Тема примечания Знак"/>
    <w:basedOn w:val="af"/>
    <w:link w:val="af0"/>
    <w:uiPriority w:val="99"/>
    <w:semiHidden/>
    <w:rsid w:val="00772449"/>
    <w:rPr>
      <w:b/>
      <w:bCs/>
      <w:lang w:eastAsia="en-US"/>
    </w:rPr>
  </w:style>
  <w:style w:type="paragraph" w:styleId="3">
    <w:name w:val="Body Text Indent 3"/>
    <w:basedOn w:val="a"/>
    <w:link w:val="30"/>
    <w:rsid w:val="006878AB"/>
    <w:pPr>
      <w:widowControl w:val="0"/>
      <w:autoSpaceDE w:val="0"/>
      <w:autoSpaceDN w:val="0"/>
      <w:adjustRightInd w:val="0"/>
      <w:spacing w:after="0" w:line="260" w:lineRule="auto"/>
      <w:ind w:firstLine="280"/>
      <w:jc w:val="both"/>
    </w:pPr>
    <w:rPr>
      <w:rFonts w:ascii="Times New Roman" w:eastAsia="Times New Roman" w:hAnsi="Times New Roman"/>
      <w:lang w:eastAsia="ru-RU"/>
    </w:rPr>
  </w:style>
  <w:style w:type="character" w:customStyle="1" w:styleId="30">
    <w:name w:val="Основной текст с отступом 3 Знак"/>
    <w:basedOn w:val="a0"/>
    <w:link w:val="3"/>
    <w:rsid w:val="006878AB"/>
    <w:rPr>
      <w:rFonts w:ascii="Times New Roman" w:eastAsia="Times New Roman" w:hAnsi="Times New Roman"/>
      <w:sz w:val="22"/>
      <w:szCs w:val="22"/>
    </w:rPr>
  </w:style>
  <w:style w:type="paragraph" w:customStyle="1" w:styleId="31">
    <w:name w:val="Основной текст с отступом 31"/>
    <w:basedOn w:val="a"/>
    <w:rsid w:val="00946117"/>
    <w:pPr>
      <w:widowControl w:val="0"/>
      <w:suppressAutoHyphens/>
      <w:autoSpaceDE w:val="0"/>
      <w:spacing w:after="0" w:line="259" w:lineRule="auto"/>
      <w:ind w:firstLine="280"/>
      <w:jc w:val="both"/>
    </w:pPr>
    <w:rPr>
      <w:rFonts w:ascii="Times New Roman" w:eastAsia="Times New Roman" w:hAnsi="Times New Roman"/>
      <w:lang w:eastAsia="ar-SA"/>
    </w:rPr>
  </w:style>
  <w:style w:type="character" w:customStyle="1" w:styleId="20">
    <w:name w:val="Заголовок 2 Знак"/>
    <w:basedOn w:val="a0"/>
    <w:link w:val="2"/>
    <w:rsid w:val="006B6EEE"/>
    <w:rPr>
      <w:rFonts w:ascii="Times New Roman" w:eastAsia="Times New Roman" w:hAnsi="Times New Roman"/>
      <w:b/>
      <w:bCs/>
      <w:sz w:val="22"/>
      <w:szCs w:val="22"/>
      <w:lang w:eastAsia="ar-SA"/>
    </w:rPr>
  </w:style>
  <w:style w:type="paragraph" w:customStyle="1" w:styleId="FR1">
    <w:name w:val="FR1"/>
    <w:rsid w:val="006B6EEE"/>
    <w:pPr>
      <w:widowControl w:val="0"/>
      <w:suppressAutoHyphens/>
      <w:autoSpaceDE w:val="0"/>
      <w:jc w:val="center"/>
    </w:pPr>
    <w:rPr>
      <w:rFonts w:ascii="Times New Roman" w:eastAsia="Arial" w:hAnsi="Times New Roman"/>
      <w:b/>
      <w:bCs/>
      <w:sz w:val="28"/>
      <w:szCs w:val="28"/>
      <w:lang w:eastAsia="ar-SA"/>
    </w:rPr>
  </w:style>
  <w:style w:type="paragraph" w:styleId="af2">
    <w:name w:val="header"/>
    <w:basedOn w:val="a"/>
    <w:link w:val="af3"/>
    <w:uiPriority w:val="99"/>
    <w:unhideWhenUsed/>
    <w:rsid w:val="00471DCA"/>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471DCA"/>
    <w:rPr>
      <w:sz w:val="22"/>
      <w:szCs w:val="22"/>
      <w:lang w:eastAsia="en-US"/>
    </w:rPr>
  </w:style>
  <w:style w:type="paragraph" w:styleId="af4">
    <w:name w:val="footer"/>
    <w:basedOn w:val="a"/>
    <w:link w:val="af5"/>
    <w:uiPriority w:val="99"/>
    <w:unhideWhenUsed/>
    <w:rsid w:val="00471DCA"/>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471DCA"/>
    <w:rPr>
      <w:sz w:val="22"/>
      <w:szCs w:val="22"/>
      <w:lang w:eastAsia="en-US"/>
    </w:rPr>
  </w:style>
  <w:style w:type="character" w:customStyle="1" w:styleId="11">
    <w:name w:val="Заголовок 1 Знак"/>
    <w:basedOn w:val="a0"/>
    <w:link w:val="10"/>
    <w:uiPriority w:val="9"/>
    <w:rsid w:val="00FF1883"/>
    <w:rPr>
      <w:rFonts w:asciiTheme="majorHAnsi" w:eastAsiaTheme="majorEastAsia" w:hAnsiTheme="majorHAnsi" w:cstheme="majorBidi"/>
      <w:b/>
      <w:bCs/>
      <w:color w:val="365F91" w:themeColor="accent1" w:themeShade="BF"/>
      <w:sz w:val="28"/>
      <w:szCs w:val="28"/>
      <w:lang w:eastAsia="en-US"/>
    </w:rPr>
  </w:style>
  <w:style w:type="paragraph" w:styleId="23">
    <w:name w:val="toc 2"/>
    <w:basedOn w:val="a"/>
    <w:next w:val="a"/>
    <w:autoRedefine/>
    <w:uiPriority w:val="39"/>
    <w:unhideWhenUsed/>
    <w:rsid w:val="00381DA6"/>
    <w:pPr>
      <w:spacing w:after="100"/>
      <w:ind w:left="220"/>
    </w:pPr>
  </w:style>
  <w:style w:type="paragraph" w:styleId="12">
    <w:name w:val="toc 1"/>
    <w:basedOn w:val="a"/>
    <w:next w:val="a"/>
    <w:autoRedefine/>
    <w:uiPriority w:val="39"/>
    <w:unhideWhenUsed/>
    <w:rsid w:val="00381DA6"/>
    <w:pPr>
      <w:spacing w:after="100"/>
    </w:pPr>
  </w:style>
  <w:style w:type="character" w:styleId="af6">
    <w:name w:val="Hyperlink"/>
    <w:basedOn w:val="a0"/>
    <w:uiPriority w:val="99"/>
    <w:unhideWhenUsed/>
    <w:rsid w:val="00381DA6"/>
    <w:rPr>
      <w:color w:val="0000FF" w:themeColor="hyperlink"/>
      <w:u w:val="single"/>
    </w:rPr>
  </w:style>
  <w:style w:type="numbering" w:customStyle="1" w:styleId="1">
    <w:name w:val="Стиль1"/>
    <w:uiPriority w:val="99"/>
    <w:rsid w:val="00970DD6"/>
    <w:pPr>
      <w:numPr>
        <w:numId w:val="6"/>
      </w:numPr>
    </w:pPr>
  </w:style>
  <w:style w:type="character" w:customStyle="1" w:styleId="af7">
    <w:name w:val="Основной текст_"/>
    <w:link w:val="17"/>
    <w:locked/>
    <w:rsid w:val="00277ED2"/>
    <w:rPr>
      <w:rFonts w:ascii="Times New Roman" w:hAnsi="Times New Roman"/>
      <w:sz w:val="21"/>
      <w:szCs w:val="21"/>
      <w:shd w:val="clear" w:color="auto" w:fill="FFFFFF"/>
    </w:rPr>
  </w:style>
  <w:style w:type="paragraph" w:customStyle="1" w:styleId="17">
    <w:name w:val="Основной текст17"/>
    <w:basedOn w:val="a"/>
    <w:link w:val="af7"/>
    <w:rsid w:val="00277ED2"/>
    <w:pPr>
      <w:shd w:val="clear" w:color="auto" w:fill="FFFFFF"/>
      <w:spacing w:before="60" w:after="0" w:line="250" w:lineRule="exact"/>
      <w:ind w:hanging="820"/>
      <w:jc w:val="both"/>
    </w:pPr>
    <w:rPr>
      <w:rFonts w:ascii="Times New Roman" w:hAnsi="Times New Roman"/>
      <w:sz w:val="21"/>
      <w:szCs w:val="21"/>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4085">
      <w:bodyDiv w:val="1"/>
      <w:marLeft w:val="0"/>
      <w:marRight w:val="0"/>
      <w:marTop w:val="0"/>
      <w:marBottom w:val="0"/>
      <w:divBdr>
        <w:top w:val="none" w:sz="0" w:space="0" w:color="auto"/>
        <w:left w:val="none" w:sz="0" w:space="0" w:color="auto"/>
        <w:bottom w:val="none" w:sz="0" w:space="0" w:color="auto"/>
        <w:right w:val="none" w:sz="0" w:space="0" w:color="auto"/>
      </w:divBdr>
    </w:div>
    <w:div w:id="818351642">
      <w:bodyDiv w:val="1"/>
      <w:marLeft w:val="0"/>
      <w:marRight w:val="0"/>
      <w:marTop w:val="0"/>
      <w:marBottom w:val="0"/>
      <w:divBdr>
        <w:top w:val="none" w:sz="0" w:space="0" w:color="auto"/>
        <w:left w:val="none" w:sz="0" w:space="0" w:color="auto"/>
        <w:bottom w:val="none" w:sz="0" w:space="0" w:color="auto"/>
        <w:right w:val="none" w:sz="0" w:space="0" w:color="auto"/>
      </w:divBdr>
      <w:divsChild>
        <w:div w:id="1003125863">
          <w:marLeft w:val="0"/>
          <w:marRight w:val="0"/>
          <w:marTop w:val="0"/>
          <w:marBottom w:val="0"/>
          <w:divBdr>
            <w:top w:val="none" w:sz="0" w:space="0" w:color="auto"/>
            <w:left w:val="none" w:sz="0" w:space="0" w:color="auto"/>
            <w:bottom w:val="none" w:sz="0" w:space="0" w:color="auto"/>
            <w:right w:val="none" w:sz="0" w:space="0" w:color="auto"/>
          </w:divBdr>
        </w:div>
      </w:divsChild>
    </w:div>
    <w:div w:id="886527482">
      <w:bodyDiv w:val="1"/>
      <w:marLeft w:val="0"/>
      <w:marRight w:val="0"/>
      <w:marTop w:val="0"/>
      <w:marBottom w:val="0"/>
      <w:divBdr>
        <w:top w:val="none" w:sz="0" w:space="0" w:color="auto"/>
        <w:left w:val="none" w:sz="0" w:space="0" w:color="auto"/>
        <w:bottom w:val="none" w:sz="0" w:space="0" w:color="auto"/>
        <w:right w:val="none" w:sz="0" w:space="0" w:color="auto"/>
      </w:divBdr>
    </w:div>
    <w:div w:id="1015498600">
      <w:bodyDiv w:val="1"/>
      <w:marLeft w:val="0"/>
      <w:marRight w:val="0"/>
      <w:marTop w:val="0"/>
      <w:marBottom w:val="0"/>
      <w:divBdr>
        <w:top w:val="none" w:sz="0" w:space="0" w:color="auto"/>
        <w:left w:val="none" w:sz="0" w:space="0" w:color="auto"/>
        <w:bottom w:val="none" w:sz="0" w:space="0" w:color="auto"/>
        <w:right w:val="none" w:sz="0" w:space="0" w:color="auto"/>
      </w:divBdr>
    </w:div>
    <w:div w:id="1418362267">
      <w:bodyDiv w:val="1"/>
      <w:marLeft w:val="0"/>
      <w:marRight w:val="0"/>
      <w:marTop w:val="0"/>
      <w:marBottom w:val="0"/>
      <w:divBdr>
        <w:top w:val="none" w:sz="0" w:space="0" w:color="auto"/>
        <w:left w:val="none" w:sz="0" w:space="0" w:color="auto"/>
        <w:bottom w:val="none" w:sz="0" w:space="0" w:color="auto"/>
        <w:right w:val="none" w:sz="0" w:space="0" w:color="auto"/>
      </w:divBdr>
    </w:div>
    <w:div w:id="1879733504">
      <w:bodyDiv w:val="1"/>
      <w:marLeft w:val="0"/>
      <w:marRight w:val="0"/>
      <w:marTop w:val="0"/>
      <w:marBottom w:val="0"/>
      <w:divBdr>
        <w:top w:val="none" w:sz="0" w:space="0" w:color="auto"/>
        <w:left w:val="none" w:sz="0" w:space="0" w:color="auto"/>
        <w:bottom w:val="none" w:sz="0" w:space="0" w:color="auto"/>
        <w:right w:val="none" w:sz="0" w:space="0" w:color="auto"/>
      </w:divBdr>
    </w:div>
    <w:div w:id="1891457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F5F358-2617-4E30-9825-EDEF7EBCD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965</TotalTime>
  <Pages>14</Pages>
  <Words>6846</Words>
  <Characters>39027</Characters>
  <Application>Microsoft Office Word</Application>
  <DocSecurity>0</DocSecurity>
  <Lines>325</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45782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Jurist3</dc:creator>
  <cp:lastModifiedBy>Устинова Татьяна Иннокентьевна</cp:lastModifiedBy>
  <cp:revision>20</cp:revision>
  <cp:lastPrinted>2015-11-18T23:14:00Z</cp:lastPrinted>
  <dcterms:created xsi:type="dcterms:W3CDTF">2015-11-13T00:36:00Z</dcterms:created>
  <dcterms:modified xsi:type="dcterms:W3CDTF">2015-12-08T02:57:00Z</dcterms:modified>
</cp:coreProperties>
</file>